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DDC159" w14:textId="3A4264C3" w:rsidR="00836FD3" w:rsidRPr="00104355" w:rsidRDefault="00AC1091" w:rsidP="003B7B13">
      <w:pPr>
        <w:pStyle w:val="Geenafstand"/>
        <w:spacing w:line="276" w:lineRule="auto"/>
        <w:rPr>
          <w:b/>
        </w:rPr>
      </w:pPr>
      <w:bookmarkStart w:id="0" w:name="_GoBack"/>
      <w:bookmarkEnd w:id="0"/>
      <w:r w:rsidRPr="00B569EC">
        <w:rPr>
          <w:noProof/>
          <w:lang w:eastAsia="nl-NL"/>
        </w:rPr>
        <w:drawing>
          <wp:anchor distT="0" distB="0" distL="114300" distR="114300" simplePos="0" relativeHeight="251659264" behindDoc="0" locked="0" layoutInCell="1" allowOverlap="1" wp14:anchorId="2042038B" wp14:editId="3B76E736">
            <wp:simplePos x="0" y="0"/>
            <wp:positionH relativeFrom="margin">
              <wp:align>center</wp:align>
            </wp:positionH>
            <wp:positionV relativeFrom="paragraph">
              <wp:posOffset>-903605</wp:posOffset>
            </wp:positionV>
            <wp:extent cx="1516380" cy="1453303"/>
            <wp:effectExtent l="0" t="0" r="7620" b="0"/>
            <wp:wrapNone/>
            <wp:docPr id="134" name="Afbeelding 134" descr="https://www.tenderguide.nl/opdrachtgever_files/rijksdiensten/logo-belastingdiens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s://www.tenderguide.nl/opdrachtgever_files/rijksdiensten/logo-belastingdienst.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16380" cy="1453303"/>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24F47DA" w14:textId="39061AE4" w:rsidR="00104355" w:rsidRPr="00836FD3" w:rsidRDefault="00104355" w:rsidP="003B7B13">
      <w:pPr>
        <w:pStyle w:val="Geenafstand"/>
        <w:spacing w:line="276" w:lineRule="auto"/>
      </w:pPr>
    </w:p>
    <w:p w14:paraId="56844BD6" w14:textId="4D246FA2" w:rsidR="00104355" w:rsidRDefault="00104355" w:rsidP="003B7B13">
      <w:pPr>
        <w:pStyle w:val="INKStandaard"/>
        <w:rPr>
          <w:rFonts w:ascii="RijksoverheidSansHeading" w:eastAsiaTheme="majorEastAsia" w:hAnsi="RijksoverheidSansHeading" w:cstheme="majorBidi"/>
          <w:b/>
          <w:bCs/>
          <w:color w:val="01689B"/>
          <w:spacing w:val="0"/>
          <w:sz w:val="48"/>
          <w:szCs w:val="48"/>
        </w:rPr>
      </w:pPr>
    </w:p>
    <w:p w14:paraId="2C5E422F" w14:textId="77777777" w:rsidR="00104355" w:rsidRDefault="00104355" w:rsidP="003B7B13">
      <w:pPr>
        <w:pStyle w:val="INKStandaard"/>
        <w:rPr>
          <w:rFonts w:ascii="RijksoverheidSansHeading" w:eastAsiaTheme="majorEastAsia" w:hAnsi="RijksoverheidSansHeading" w:cstheme="majorBidi"/>
          <w:b/>
          <w:bCs/>
          <w:color w:val="01689B"/>
          <w:spacing w:val="0"/>
          <w:sz w:val="48"/>
          <w:szCs w:val="48"/>
        </w:rPr>
      </w:pPr>
    </w:p>
    <w:p w14:paraId="371DDF10" w14:textId="5BA91AB1" w:rsidR="00104355" w:rsidRDefault="00104355" w:rsidP="003B7B13">
      <w:pPr>
        <w:pStyle w:val="INKStandaard"/>
        <w:rPr>
          <w:rFonts w:ascii="RijksoverheidSansHeading" w:eastAsiaTheme="majorEastAsia" w:hAnsi="RijksoverheidSansHeading" w:cstheme="majorBidi"/>
          <w:b/>
          <w:bCs/>
          <w:color w:val="01689B"/>
          <w:spacing w:val="0"/>
          <w:sz w:val="48"/>
          <w:szCs w:val="48"/>
        </w:rPr>
      </w:pPr>
    </w:p>
    <w:p w14:paraId="1003486D" w14:textId="77777777" w:rsidR="00104355" w:rsidRDefault="00104355" w:rsidP="003B7B13">
      <w:pPr>
        <w:pStyle w:val="INKStandaard"/>
        <w:rPr>
          <w:rFonts w:ascii="RijksoverheidSansHeading" w:eastAsiaTheme="majorEastAsia" w:hAnsi="RijksoverheidSansHeading" w:cstheme="majorBidi"/>
          <w:b/>
          <w:bCs/>
          <w:color w:val="01689B"/>
          <w:spacing w:val="0"/>
          <w:sz w:val="48"/>
          <w:szCs w:val="48"/>
        </w:rPr>
      </w:pPr>
    </w:p>
    <w:p w14:paraId="79600693" w14:textId="77777777" w:rsidR="00104355" w:rsidRDefault="00104355" w:rsidP="003B7B13">
      <w:pPr>
        <w:pStyle w:val="INKStandaard"/>
        <w:rPr>
          <w:rFonts w:ascii="RijksoverheidSansHeading" w:eastAsiaTheme="majorEastAsia" w:hAnsi="RijksoverheidSansHeading" w:cstheme="majorBidi"/>
          <w:b/>
          <w:bCs/>
          <w:color w:val="01689B"/>
          <w:spacing w:val="0"/>
          <w:sz w:val="48"/>
          <w:szCs w:val="48"/>
        </w:rPr>
      </w:pPr>
    </w:p>
    <w:p w14:paraId="518FB186" w14:textId="0171F1C4" w:rsidR="00104355" w:rsidRDefault="00AB0397" w:rsidP="003B7B13">
      <w:pPr>
        <w:pStyle w:val="INKStandaard"/>
        <w:rPr>
          <w:rFonts w:ascii="RijksoverheidSansHeading" w:eastAsiaTheme="majorEastAsia" w:hAnsi="RijksoverheidSansHeading" w:cstheme="majorBidi"/>
          <w:b/>
          <w:bCs/>
          <w:color w:val="01689B"/>
          <w:spacing w:val="0"/>
          <w:sz w:val="40"/>
          <w:szCs w:val="28"/>
        </w:rPr>
      </w:pPr>
      <w:r w:rsidRPr="00B569EC">
        <w:rPr>
          <w:rFonts w:ascii="Verdana" w:hAnsi="Verdana"/>
          <w:noProof/>
          <w:lang w:eastAsia="nl-NL"/>
        </w:rPr>
        <mc:AlternateContent>
          <mc:Choice Requires="wps">
            <w:drawing>
              <wp:anchor distT="0" distB="0" distL="182880" distR="182880" simplePos="0" relativeHeight="251661312" behindDoc="0" locked="0" layoutInCell="1" allowOverlap="1" wp14:anchorId="25F7D294" wp14:editId="16A61406">
                <wp:simplePos x="0" y="0"/>
                <wp:positionH relativeFrom="margin">
                  <wp:posOffset>2540</wp:posOffset>
                </wp:positionH>
                <wp:positionV relativeFrom="page">
                  <wp:posOffset>3858895</wp:posOffset>
                </wp:positionV>
                <wp:extent cx="5495290" cy="2175510"/>
                <wp:effectExtent l="0" t="0" r="10160" b="15240"/>
                <wp:wrapSquare wrapText="bothSides"/>
                <wp:docPr id="131" name="Tekstvak 131"/>
                <wp:cNvGraphicFramePr/>
                <a:graphic xmlns:a="http://schemas.openxmlformats.org/drawingml/2006/main">
                  <a:graphicData uri="http://schemas.microsoft.com/office/word/2010/wordprocessingShape">
                    <wps:wsp>
                      <wps:cNvSpPr txBox="1"/>
                      <wps:spPr>
                        <a:xfrm>
                          <a:off x="0" y="0"/>
                          <a:ext cx="5495290" cy="217551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D642076" w14:textId="77777777" w:rsidR="00615577" w:rsidRDefault="00615577" w:rsidP="008E43AD">
                            <w:pPr>
                              <w:pStyle w:val="Geenafstand"/>
                              <w:spacing w:before="80" w:after="40"/>
                              <w:jc w:val="center"/>
                              <w:rPr>
                                <w:b/>
                                <w:caps/>
                                <w:sz w:val="32"/>
                                <w:szCs w:val="32"/>
                              </w:rPr>
                            </w:pPr>
                            <w:r>
                              <w:rPr>
                                <w:b/>
                                <w:caps/>
                                <w:sz w:val="32"/>
                                <w:szCs w:val="32"/>
                              </w:rPr>
                              <w:t>Bijlage 1 Vragenlijst</w:t>
                            </w:r>
                          </w:p>
                          <w:p w14:paraId="68626AD3" w14:textId="77777777" w:rsidR="00615577" w:rsidRDefault="00615577" w:rsidP="008E43AD">
                            <w:pPr>
                              <w:pStyle w:val="Geenafstand"/>
                              <w:spacing w:before="80" w:after="40"/>
                              <w:jc w:val="center"/>
                              <w:rPr>
                                <w:b/>
                                <w:caps/>
                                <w:sz w:val="32"/>
                                <w:szCs w:val="32"/>
                              </w:rPr>
                            </w:pPr>
                          </w:p>
                          <w:p w14:paraId="06EE21F1" w14:textId="77777777" w:rsidR="00615577" w:rsidRDefault="00615577" w:rsidP="008E43AD">
                            <w:pPr>
                              <w:pStyle w:val="Geenafstand"/>
                              <w:spacing w:before="80" w:after="40"/>
                              <w:jc w:val="center"/>
                              <w:rPr>
                                <w:b/>
                                <w:caps/>
                                <w:sz w:val="32"/>
                                <w:szCs w:val="32"/>
                              </w:rPr>
                            </w:pPr>
                          </w:p>
                          <w:p w14:paraId="253ABA50" w14:textId="77777777" w:rsidR="00615577" w:rsidRDefault="00615577" w:rsidP="008E43AD">
                            <w:pPr>
                              <w:pStyle w:val="Geenafstand"/>
                              <w:spacing w:before="80" w:after="40"/>
                              <w:jc w:val="center"/>
                              <w:rPr>
                                <w:b/>
                                <w:caps/>
                                <w:sz w:val="32"/>
                                <w:szCs w:val="32"/>
                              </w:rPr>
                            </w:pPr>
                          </w:p>
                          <w:p w14:paraId="53C92F7C" w14:textId="77777777" w:rsidR="00615577" w:rsidRDefault="00615577" w:rsidP="008E43AD">
                            <w:pPr>
                              <w:pStyle w:val="Geenafstand"/>
                              <w:spacing w:before="80" w:after="40"/>
                              <w:jc w:val="center"/>
                              <w:rPr>
                                <w:b/>
                                <w:caps/>
                                <w:sz w:val="32"/>
                                <w:szCs w:val="32"/>
                              </w:rPr>
                            </w:pPr>
                            <w:r>
                              <w:rPr>
                                <w:b/>
                                <w:caps/>
                                <w:sz w:val="32"/>
                                <w:szCs w:val="32"/>
                              </w:rPr>
                              <w:t xml:space="preserve">behorende bij </w:t>
                            </w:r>
                          </w:p>
                          <w:p w14:paraId="03A1DB9A" w14:textId="77777777" w:rsidR="00615577" w:rsidRDefault="00615577" w:rsidP="008E43AD">
                            <w:pPr>
                              <w:pStyle w:val="Geenafstand"/>
                              <w:spacing w:before="80" w:after="40"/>
                              <w:jc w:val="center"/>
                              <w:rPr>
                                <w:b/>
                                <w:caps/>
                                <w:sz w:val="32"/>
                                <w:szCs w:val="32"/>
                              </w:rPr>
                            </w:pPr>
                          </w:p>
                          <w:p w14:paraId="7898CB53" w14:textId="77777777" w:rsidR="00615577" w:rsidRDefault="00615577" w:rsidP="008E43AD">
                            <w:pPr>
                              <w:pStyle w:val="Geenafstand"/>
                              <w:spacing w:before="80" w:after="40"/>
                              <w:jc w:val="center"/>
                              <w:rPr>
                                <w:b/>
                                <w:caps/>
                                <w:sz w:val="32"/>
                                <w:szCs w:val="32"/>
                              </w:rPr>
                            </w:pPr>
                          </w:p>
                          <w:p w14:paraId="73726734" w14:textId="77777777" w:rsidR="00615577" w:rsidRDefault="00615577" w:rsidP="008E43AD">
                            <w:pPr>
                              <w:pStyle w:val="Geenafstand"/>
                              <w:spacing w:before="80" w:after="40"/>
                              <w:jc w:val="center"/>
                              <w:rPr>
                                <w:b/>
                                <w:caps/>
                                <w:sz w:val="32"/>
                                <w:szCs w:val="32"/>
                              </w:rPr>
                            </w:pPr>
                          </w:p>
                          <w:p w14:paraId="21B36190" w14:textId="682F8F85" w:rsidR="008E43AD" w:rsidRPr="008E43AD" w:rsidRDefault="007B7D51" w:rsidP="008E43AD">
                            <w:pPr>
                              <w:pStyle w:val="Geenafstand"/>
                              <w:spacing w:before="80" w:after="40"/>
                              <w:jc w:val="center"/>
                              <w:rPr>
                                <w:b/>
                                <w:caps/>
                                <w:sz w:val="32"/>
                                <w:szCs w:val="32"/>
                              </w:rPr>
                            </w:pPr>
                            <w:r w:rsidRPr="008E43AD">
                              <w:rPr>
                                <w:b/>
                                <w:caps/>
                                <w:sz w:val="32"/>
                                <w:szCs w:val="32"/>
                              </w:rPr>
                              <w:t>MARKTCONSULTATIE:</w:t>
                            </w:r>
                          </w:p>
                          <w:p w14:paraId="5C08363E" w14:textId="77777777" w:rsidR="00C47F4E" w:rsidRDefault="00C47F4E" w:rsidP="008E43AD">
                            <w:pPr>
                              <w:pStyle w:val="Geenafstand"/>
                              <w:spacing w:before="80" w:after="40"/>
                              <w:jc w:val="center"/>
                              <w:rPr>
                                <w:b/>
                                <w:caps/>
                                <w:sz w:val="32"/>
                                <w:szCs w:val="32"/>
                              </w:rPr>
                            </w:pPr>
                          </w:p>
                          <w:p w14:paraId="60F15B18" w14:textId="79B289CE" w:rsidR="00BE26F5" w:rsidRPr="008E43AD" w:rsidRDefault="007B7D51" w:rsidP="008E43AD">
                            <w:pPr>
                              <w:pStyle w:val="Geenafstand"/>
                              <w:spacing w:before="80" w:after="40"/>
                              <w:jc w:val="center"/>
                              <w:rPr>
                                <w:b/>
                                <w:caps/>
                                <w:sz w:val="32"/>
                                <w:szCs w:val="32"/>
                              </w:rPr>
                            </w:pPr>
                            <w:r w:rsidRPr="008E43AD">
                              <w:rPr>
                                <w:b/>
                                <w:caps/>
                                <w:sz w:val="32"/>
                                <w:szCs w:val="32"/>
                              </w:rPr>
                              <w:t>Content Integratie</w:t>
                            </w:r>
                            <w:r w:rsidR="00AB0397" w:rsidRPr="008E43AD">
                              <w:rPr>
                                <w:b/>
                                <w:caps/>
                                <w:sz w:val="32"/>
                                <w:szCs w:val="32"/>
                              </w:rPr>
                              <w:t xml:space="preserve"> Voorziening</w:t>
                            </w:r>
                          </w:p>
                          <w:p w14:paraId="2640A1DB" w14:textId="4AE00AB9" w:rsidR="00BE26F5" w:rsidRPr="008E43AD" w:rsidRDefault="00BE26F5" w:rsidP="008E43AD">
                            <w:pPr>
                              <w:jc w:val="center"/>
                              <w:rPr>
                                <w:rFonts w:ascii="Verdana" w:hAnsi="Verdana"/>
                                <w:b/>
                                <w:sz w:val="32"/>
                                <w:szCs w:val="32"/>
                                <w:highlight w:val="lightGray"/>
                              </w:rPr>
                            </w:pPr>
                          </w:p>
                          <w:p w14:paraId="75E18100" w14:textId="09813C08" w:rsidR="008E43AD" w:rsidRPr="00C47F4E" w:rsidRDefault="007B7D51" w:rsidP="00C47F4E">
                            <w:pPr>
                              <w:jc w:val="center"/>
                              <w:rPr>
                                <w:rFonts w:ascii="Verdana" w:hAnsi="Verdana"/>
                                <w:b/>
                                <w:sz w:val="32"/>
                                <w:szCs w:val="32"/>
                              </w:rPr>
                            </w:pPr>
                            <w:r w:rsidRPr="008E43AD">
                              <w:rPr>
                                <w:rFonts w:ascii="Verdana" w:hAnsi="Verdana"/>
                                <w:b/>
                                <w:sz w:val="32"/>
                                <w:szCs w:val="32"/>
                              </w:rPr>
                              <w:t>IUC22-700</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page">
                  <wp14:pctHeight>35000</wp14:pctHeight>
                </wp14:sizeRelV>
              </wp:anchor>
            </w:drawing>
          </mc:Choice>
          <mc:Fallback>
            <w:pict>
              <v:shapetype w14:anchorId="25F7D294" id="_x0000_t202" coordsize="21600,21600" o:spt="202" path="m,l,21600r21600,l21600,xe">
                <v:stroke joinstyle="miter"/>
                <v:path gradientshapeok="t" o:connecttype="rect"/>
              </v:shapetype>
              <v:shape id="Tekstvak 131" o:spid="_x0000_s1026" type="#_x0000_t202" style="position:absolute;margin-left:.2pt;margin-top:303.85pt;width:432.7pt;height:171.3pt;z-index:251661312;visibility:visible;mso-wrap-style:square;mso-width-percent:0;mso-height-percent:350;mso-wrap-distance-left:14.4pt;mso-wrap-distance-top:0;mso-wrap-distance-right:14.4pt;mso-wrap-distance-bottom:0;mso-position-horizontal:absolute;mso-position-horizontal-relative:margin;mso-position-vertical:absolute;mso-position-vertical-relative:page;mso-width-percent:0;mso-height-percent:35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" filled="f" stroked="f" strokeweight=".5pt">
                <v:textbox style="mso-fit-shape-to-text:t" inset="0,0,0,0">
                  <w:txbxContent>
                    <w:p w14:paraId="2D642076" w14:textId="77777777" w:rsidR="00615577" w:rsidRDefault="00615577" w:rsidP="008E43AD">
                      <w:pPr>
                        <w:pStyle w:val="Geenafstand"/>
                        <w:spacing w:before="80" w:after="40"/>
                        <w:jc w:val="center"/>
                        <w:rPr>
                          <w:b/>
                          <w:caps/>
                          <w:sz w:val="32"/>
                          <w:szCs w:val="32"/>
                        </w:rPr>
                      </w:pPr>
                      <w:r>
                        <w:rPr>
                          <w:b/>
                          <w:caps/>
                          <w:sz w:val="32"/>
                          <w:szCs w:val="32"/>
                        </w:rPr>
                        <w:t>Bijlage 1 Vragenlijst</w:t>
                      </w:r>
                    </w:p>
                    <w:p w14:paraId="68626AD3" w14:textId="77777777" w:rsidR="00615577" w:rsidRDefault="00615577" w:rsidP="008E43AD">
                      <w:pPr>
                        <w:pStyle w:val="Geenafstand"/>
                        <w:spacing w:before="80" w:after="40"/>
                        <w:jc w:val="center"/>
                        <w:rPr>
                          <w:b/>
                          <w:caps/>
                          <w:sz w:val="32"/>
                          <w:szCs w:val="32"/>
                        </w:rPr>
                      </w:pPr>
                    </w:p>
                    <w:p w14:paraId="06EE21F1" w14:textId="77777777" w:rsidR="00615577" w:rsidRDefault="00615577" w:rsidP="008E43AD">
                      <w:pPr>
                        <w:pStyle w:val="Geenafstand"/>
                        <w:spacing w:before="80" w:after="40"/>
                        <w:jc w:val="center"/>
                        <w:rPr>
                          <w:b/>
                          <w:caps/>
                          <w:sz w:val="32"/>
                          <w:szCs w:val="32"/>
                        </w:rPr>
                      </w:pPr>
                    </w:p>
                    <w:p w14:paraId="253ABA50" w14:textId="77777777" w:rsidR="00615577" w:rsidRDefault="00615577" w:rsidP="008E43AD">
                      <w:pPr>
                        <w:pStyle w:val="Geenafstand"/>
                        <w:spacing w:before="80" w:after="40"/>
                        <w:jc w:val="center"/>
                        <w:rPr>
                          <w:b/>
                          <w:caps/>
                          <w:sz w:val="32"/>
                          <w:szCs w:val="32"/>
                        </w:rPr>
                      </w:pPr>
                    </w:p>
                    <w:p w14:paraId="53C92F7C" w14:textId="77777777" w:rsidR="00615577" w:rsidRDefault="00615577" w:rsidP="008E43AD">
                      <w:pPr>
                        <w:pStyle w:val="Geenafstand"/>
                        <w:spacing w:before="80" w:after="40"/>
                        <w:jc w:val="center"/>
                        <w:rPr>
                          <w:b/>
                          <w:caps/>
                          <w:sz w:val="32"/>
                          <w:szCs w:val="32"/>
                        </w:rPr>
                      </w:pPr>
                      <w:r>
                        <w:rPr>
                          <w:b/>
                          <w:caps/>
                          <w:sz w:val="32"/>
                          <w:szCs w:val="32"/>
                        </w:rPr>
                        <w:t xml:space="preserve">behorende bij </w:t>
                      </w:r>
                    </w:p>
                    <w:p w14:paraId="03A1DB9A" w14:textId="77777777" w:rsidR="00615577" w:rsidRDefault="00615577" w:rsidP="008E43AD">
                      <w:pPr>
                        <w:pStyle w:val="Geenafstand"/>
                        <w:spacing w:before="80" w:after="40"/>
                        <w:jc w:val="center"/>
                        <w:rPr>
                          <w:b/>
                          <w:caps/>
                          <w:sz w:val="32"/>
                          <w:szCs w:val="32"/>
                        </w:rPr>
                      </w:pPr>
                    </w:p>
                    <w:p w14:paraId="7898CB53" w14:textId="77777777" w:rsidR="00615577" w:rsidRDefault="00615577" w:rsidP="008E43AD">
                      <w:pPr>
                        <w:pStyle w:val="Geenafstand"/>
                        <w:spacing w:before="80" w:after="40"/>
                        <w:jc w:val="center"/>
                        <w:rPr>
                          <w:b/>
                          <w:caps/>
                          <w:sz w:val="32"/>
                          <w:szCs w:val="32"/>
                        </w:rPr>
                      </w:pPr>
                    </w:p>
                    <w:p w14:paraId="73726734" w14:textId="77777777" w:rsidR="00615577" w:rsidRDefault="00615577" w:rsidP="008E43AD">
                      <w:pPr>
                        <w:pStyle w:val="Geenafstand"/>
                        <w:spacing w:before="80" w:after="40"/>
                        <w:jc w:val="center"/>
                        <w:rPr>
                          <w:b/>
                          <w:caps/>
                          <w:sz w:val="32"/>
                          <w:szCs w:val="32"/>
                        </w:rPr>
                      </w:pPr>
                    </w:p>
                    <w:p w14:paraId="21B36190" w14:textId="682F8F85" w:rsidR="008E43AD" w:rsidRPr="008E43AD" w:rsidRDefault="007B7D51" w:rsidP="008E43AD">
                      <w:pPr>
                        <w:pStyle w:val="Geenafstand"/>
                        <w:spacing w:before="80" w:after="40"/>
                        <w:jc w:val="center"/>
                        <w:rPr>
                          <w:b/>
                          <w:caps/>
                          <w:sz w:val="32"/>
                          <w:szCs w:val="32"/>
                        </w:rPr>
                      </w:pPr>
                      <w:r w:rsidRPr="008E43AD">
                        <w:rPr>
                          <w:b/>
                          <w:caps/>
                          <w:sz w:val="32"/>
                          <w:szCs w:val="32"/>
                        </w:rPr>
                        <w:t>MARKTCONSULTATIE:</w:t>
                      </w:r>
                    </w:p>
                    <w:p w14:paraId="5C08363E" w14:textId="77777777" w:rsidR="00C47F4E" w:rsidRDefault="00C47F4E" w:rsidP="008E43AD">
                      <w:pPr>
                        <w:pStyle w:val="Geenafstand"/>
                        <w:spacing w:before="80" w:after="40"/>
                        <w:jc w:val="center"/>
                        <w:rPr>
                          <w:b/>
                          <w:caps/>
                          <w:sz w:val="32"/>
                          <w:szCs w:val="32"/>
                        </w:rPr>
                      </w:pPr>
                    </w:p>
                    <w:p w14:paraId="60F15B18" w14:textId="79B289CE" w:rsidR="00BE26F5" w:rsidRPr="008E43AD" w:rsidRDefault="007B7D51" w:rsidP="008E43AD">
                      <w:pPr>
                        <w:pStyle w:val="Geenafstand"/>
                        <w:spacing w:before="80" w:after="40"/>
                        <w:jc w:val="center"/>
                        <w:rPr>
                          <w:b/>
                          <w:caps/>
                          <w:sz w:val="32"/>
                          <w:szCs w:val="32"/>
                        </w:rPr>
                      </w:pPr>
                      <w:r w:rsidRPr="008E43AD">
                        <w:rPr>
                          <w:b/>
                          <w:caps/>
                          <w:sz w:val="32"/>
                          <w:szCs w:val="32"/>
                        </w:rPr>
                        <w:t>Content Integratie</w:t>
                      </w:r>
                      <w:r w:rsidR="00AB0397" w:rsidRPr="008E43AD">
                        <w:rPr>
                          <w:b/>
                          <w:caps/>
                          <w:sz w:val="32"/>
                          <w:szCs w:val="32"/>
                        </w:rPr>
                        <w:t xml:space="preserve"> Voorziening</w:t>
                      </w:r>
                    </w:p>
                    <w:p w14:paraId="2640A1DB" w14:textId="4AE00AB9" w:rsidR="00BE26F5" w:rsidRPr="008E43AD" w:rsidRDefault="00BE26F5" w:rsidP="008E43AD">
                      <w:pPr>
                        <w:jc w:val="center"/>
                        <w:rPr>
                          <w:rFonts w:ascii="Verdana" w:hAnsi="Verdana"/>
                          <w:b/>
                          <w:sz w:val="32"/>
                          <w:szCs w:val="32"/>
                          <w:highlight w:val="lightGray"/>
                        </w:rPr>
                      </w:pPr>
                    </w:p>
                    <w:p w14:paraId="75E18100" w14:textId="09813C08" w:rsidR="008E43AD" w:rsidRPr="00C47F4E" w:rsidRDefault="007B7D51" w:rsidP="00C47F4E">
                      <w:pPr>
                        <w:jc w:val="center"/>
                        <w:rPr>
                          <w:rFonts w:ascii="Verdana" w:hAnsi="Verdana"/>
                          <w:b/>
                          <w:sz w:val="32"/>
                          <w:szCs w:val="32"/>
                        </w:rPr>
                      </w:pPr>
                      <w:r w:rsidRPr="008E43AD">
                        <w:rPr>
                          <w:rFonts w:ascii="Verdana" w:hAnsi="Verdana"/>
                          <w:b/>
                          <w:sz w:val="32"/>
                          <w:szCs w:val="32"/>
                        </w:rPr>
                        <w:t>IUC22-700</w:t>
                      </w:r>
                    </w:p>
                  </w:txbxContent>
                </v:textbox>
                <w10:wrap type="square" anchorx="margin" anchory="page"/>
              </v:shape>
            </w:pict>
          </mc:Fallback>
        </mc:AlternateContent>
      </w:r>
    </w:p>
    <w:p w14:paraId="7DBD1A35" w14:textId="77777777" w:rsidR="00AC1091" w:rsidRDefault="00AC1091" w:rsidP="003B7B13">
      <w:pPr>
        <w:pStyle w:val="Geenafstand"/>
        <w:spacing w:before="80" w:after="40" w:line="276" w:lineRule="auto"/>
        <w:ind w:firstLine="708"/>
        <w:rPr>
          <w:caps/>
          <w:color w:val="4BACC6" w:themeColor="accent5"/>
          <w:sz w:val="40"/>
          <w:szCs w:val="40"/>
        </w:rPr>
      </w:pPr>
    </w:p>
    <w:p w14:paraId="5AA3634E" w14:textId="77777777" w:rsidR="00AC1091" w:rsidRDefault="00AC1091" w:rsidP="003B7B13">
      <w:pPr>
        <w:pStyle w:val="Geenafstand"/>
        <w:spacing w:before="80" w:after="40" w:line="276" w:lineRule="auto"/>
        <w:ind w:firstLine="708"/>
        <w:rPr>
          <w:caps/>
          <w:color w:val="4BACC6" w:themeColor="accent5"/>
          <w:sz w:val="40"/>
          <w:szCs w:val="40"/>
        </w:rPr>
      </w:pPr>
    </w:p>
    <w:p w14:paraId="0A965036" w14:textId="77777777" w:rsidR="00104355" w:rsidRDefault="00104355" w:rsidP="003B7B13">
      <w:pPr>
        <w:pStyle w:val="Headingrijksstijl"/>
        <w:spacing w:line="276" w:lineRule="auto"/>
        <w:rPr>
          <w:sz w:val="48"/>
          <w:szCs w:val="48"/>
        </w:rPr>
      </w:pPr>
    </w:p>
    <w:p w14:paraId="438FEB47" w14:textId="77777777" w:rsidR="00104355" w:rsidRDefault="00104355" w:rsidP="003B7B13">
      <w:pPr>
        <w:pStyle w:val="Headingrijksstijl"/>
        <w:spacing w:line="276" w:lineRule="auto"/>
        <w:rPr>
          <w:sz w:val="48"/>
          <w:szCs w:val="48"/>
        </w:rPr>
      </w:pPr>
    </w:p>
    <w:p w14:paraId="10D9A31B" w14:textId="77777777" w:rsidR="00104355" w:rsidRDefault="00104355" w:rsidP="003B7B13">
      <w:pPr>
        <w:pStyle w:val="INKStandaard"/>
        <w:rPr>
          <w:rFonts w:cs="Arial"/>
        </w:rPr>
      </w:pPr>
    </w:p>
    <w:p w14:paraId="0852EEDF" w14:textId="77777777" w:rsidR="00104355" w:rsidRPr="00E12A7A" w:rsidRDefault="00104355" w:rsidP="003B7B13">
      <w:pPr>
        <w:spacing w:after="200"/>
        <w:rPr>
          <w:rFonts w:cs="Arial"/>
          <w:sz w:val="20"/>
          <w:szCs w:val="20"/>
        </w:rPr>
      </w:pPr>
      <w:r>
        <w:rPr>
          <w:rFonts w:cs="Arial"/>
          <w:sz w:val="20"/>
          <w:szCs w:val="20"/>
        </w:rPr>
        <w:br w:type="page"/>
      </w:r>
    </w:p>
    <w:p w14:paraId="3E1421D6" w14:textId="75C8C250" w:rsidR="00BE26F5" w:rsidRDefault="00BE26F5" w:rsidP="00BE26F5">
      <w:pPr>
        <w:jc w:val="both"/>
        <w:rPr>
          <w:rFonts w:ascii="Verdana" w:hAnsi="Verdana" w:cstheme="minorHAnsi"/>
          <w:sz w:val="18"/>
          <w:szCs w:val="18"/>
        </w:rPr>
      </w:pPr>
      <w:r w:rsidRPr="00BE26F5">
        <w:rPr>
          <w:rFonts w:ascii="Verdana" w:hAnsi="Verdana" w:cstheme="minorHAnsi"/>
          <w:sz w:val="18"/>
          <w:szCs w:val="18"/>
        </w:rPr>
        <w:lastRenderedPageBreak/>
        <w:t>Graag hier</w:t>
      </w:r>
      <w:r w:rsidR="00704D98">
        <w:rPr>
          <w:rFonts w:ascii="Verdana" w:hAnsi="Verdana" w:cstheme="minorHAnsi"/>
          <w:sz w:val="18"/>
          <w:szCs w:val="18"/>
        </w:rPr>
        <w:t xml:space="preserve"> uw gegevens invullen zodat de aanbestedende dienst</w:t>
      </w:r>
      <w:r w:rsidRPr="00BE26F5">
        <w:rPr>
          <w:rFonts w:ascii="Verdana" w:hAnsi="Verdana" w:cstheme="minorHAnsi"/>
          <w:sz w:val="18"/>
          <w:szCs w:val="18"/>
        </w:rPr>
        <w:t xml:space="preserve">, indien </w:t>
      </w:r>
      <w:r w:rsidR="003664E7">
        <w:rPr>
          <w:rFonts w:ascii="Verdana" w:hAnsi="Verdana" w:cstheme="minorHAnsi"/>
          <w:sz w:val="18"/>
          <w:szCs w:val="18"/>
        </w:rPr>
        <w:t>nodig,</w:t>
      </w:r>
      <w:r w:rsidRPr="00BE26F5">
        <w:rPr>
          <w:rFonts w:ascii="Verdana" w:hAnsi="Verdana" w:cstheme="minorHAnsi"/>
          <w:sz w:val="18"/>
          <w:szCs w:val="18"/>
        </w:rPr>
        <w:t xml:space="preserve"> contact met u kan opnemen.</w:t>
      </w:r>
    </w:p>
    <w:p w14:paraId="3635FFC0" w14:textId="77777777" w:rsidR="00BE26F5" w:rsidRPr="00BE26F5" w:rsidRDefault="00BE26F5" w:rsidP="00BE26F5">
      <w:pPr>
        <w:jc w:val="both"/>
        <w:rPr>
          <w:rFonts w:ascii="Verdana" w:hAnsi="Verdana" w:cstheme="minorHAnsi"/>
          <w:sz w:val="18"/>
          <w:szCs w:val="18"/>
        </w:rPr>
      </w:pPr>
    </w:p>
    <w:tbl>
      <w:tblPr>
        <w:tblStyle w:val="Tabelraster"/>
        <w:tblW w:w="0" w:type="auto"/>
        <w:tblInd w:w="0" w:type="dxa"/>
        <w:tblLook w:val="04A0" w:firstRow="1" w:lastRow="0" w:firstColumn="1" w:lastColumn="0" w:noHBand="0" w:noVBand="1"/>
      </w:tblPr>
      <w:tblGrid>
        <w:gridCol w:w="2385"/>
        <w:gridCol w:w="6541"/>
      </w:tblGrid>
      <w:tr w:rsidR="00BE26F5" w:rsidRPr="00BE26F5" w14:paraId="5040B1EA" w14:textId="77777777" w:rsidTr="000A6B37">
        <w:tc>
          <w:tcPr>
            <w:tcW w:w="2385" w:type="dxa"/>
            <w:tcBorders>
              <w:top w:val="single" w:sz="4" w:space="0" w:color="auto"/>
              <w:left w:val="single" w:sz="4" w:space="0" w:color="auto"/>
              <w:bottom w:val="single" w:sz="4" w:space="0" w:color="auto"/>
              <w:right w:val="single" w:sz="4" w:space="0" w:color="auto"/>
            </w:tcBorders>
            <w:shd w:val="clear" w:color="auto" w:fill="548DD4" w:themeFill="text2" w:themeFillTint="99"/>
            <w:hideMark/>
          </w:tcPr>
          <w:p w14:paraId="2562D34E" w14:textId="77777777" w:rsidR="00BE26F5" w:rsidRPr="00BE26F5" w:rsidRDefault="00BE26F5">
            <w:pPr>
              <w:jc w:val="both"/>
              <w:rPr>
                <w:rFonts w:ascii="Verdana" w:hAnsi="Verdana" w:cstheme="minorHAnsi"/>
                <w:sz w:val="18"/>
                <w:szCs w:val="18"/>
                <w:lang w:val="nl-NL"/>
              </w:rPr>
            </w:pPr>
            <w:r w:rsidRPr="00BE26F5">
              <w:rPr>
                <w:rFonts w:ascii="Verdana" w:hAnsi="Verdana" w:cstheme="minorHAnsi"/>
                <w:sz w:val="18"/>
                <w:szCs w:val="18"/>
                <w:lang w:val="nl-NL"/>
              </w:rPr>
              <w:t>Naam organisatie:</w:t>
            </w:r>
          </w:p>
        </w:tc>
        <w:tc>
          <w:tcPr>
            <w:tcW w:w="6541" w:type="dxa"/>
            <w:tcBorders>
              <w:top w:val="single" w:sz="4" w:space="0" w:color="auto"/>
              <w:left w:val="single" w:sz="4" w:space="0" w:color="auto"/>
              <w:bottom w:val="single" w:sz="4" w:space="0" w:color="auto"/>
              <w:right w:val="single" w:sz="4" w:space="0" w:color="auto"/>
            </w:tcBorders>
          </w:tcPr>
          <w:p w14:paraId="5B511287" w14:textId="6D33CAA6" w:rsidR="00BE26F5" w:rsidRPr="00BE26F5" w:rsidRDefault="00BE26F5">
            <w:pPr>
              <w:jc w:val="both"/>
              <w:rPr>
                <w:rFonts w:ascii="Verdana" w:hAnsi="Verdana" w:cstheme="minorHAnsi"/>
                <w:sz w:val="18"/>
                <w:szCs w:val="18"/>
                <w:lang w:val="nl-NL"/>
              </w:rPr>
            </w:pPr>
          </w:p>
        </w:tc>
      </w:tr>
      <w:tr w:rsidR="00BE26F5" w:rsidRPr="00BE26F5" w14:paraId="358E7985" w14:textId="77777777" w:rsidTr="000A6B37">
        <w:tc>
          <w:tcPr>
            <w:tcW w:w="2385" w:type="dxa"/>
            <w:tcBorders>
              <w:top w:val="single" w:sz="4" w:space="0" w:color="auto"/>
              <w:left w:val="single" w:sz="4" w:space="0" w:color="auto"/>
              <w:bottom w:val="single" w:sz="4" w:space="0" w:color="auto"/>
              <w:right w:val="single" w:sz="4" w:space="0" w:color="auto"/>
            </w:tcBorders>
            <w:shd w:val="clear" w:color="auto" w:fill="548DD4" w:themeFill="text2" w:themeFillTint="99"/>
            <w:hideMark/>
          </w:tcPr>
          <w:p w14:paraId="5CF634EC" w14:textId="77777777" w:rsidR="00BE26F5" w:rsidRPr="00BE26F5" w:rsidRDefault="00BE26F5">
            <w:pPr>
              <w:jc w:val="both"/>
              <w:rPr>
                <w:rFonts w:ascii="Verdana" w:hAnsi="Verdana" w:cstheme="minorHAnsi"/>
                <w:sz w:val="18"/>
                <w:szCs w:val="18"/>
                <w:lang w:val="nl-NL"/>
              </w:rPr>
            </w:pPr>
            <w:r w:rsidRPr="00BE26F5">
              <w:rPr>
                <w:rFonts w:ascii="Verdana" w:hAnsi="Verdana" w:cstheme="minorHAnsi"/>
                <w:sz w:val="18"/>
                <w:szCs w:val="18"/>
                <w:lang w:val="nl-NL"/>
              </w:rPr>
              <w:t>Naam contactpersoon:</w:t>
            </w:r>
          </w:p>
        </w:tc>
        <w:tc>
          <w:tcPr>
            <w:tcW w:w="6541" w:type="dxa"/>
            <w:tcBorders>
              <w:top w:val="single" w:sz="4" w:space="0" w:color="auto"/>
              <w:left w:val="single" w:sz="4" w:space="0" w:color="auto"/>
              <w:bottom w:val="single" w:sz="4" w:space="0" w:color="auto"/>
              <w:right w:val="single" w:sz="4" w:space="0" w:color="auto"/>
            </w:tcBorders>
          </w:tcPr>
          <w:p w14:paraId="6C59368C" w14:textId="77777777" w:rsidR="00BE26F5" w:rsidRPr="00BE26F5" w:rsidRDefault="00BE26F5">
            <w:pPr>
              <w:jc w:val="both"/>
              <w:rPr>
                <w:rFonts w:ascii="Verdana" w:hAnsi="Verdana" w:cstheme="minorHAnsi"/>
                <w:sz w:val="18"/>
                <w:szCs w:val="18"/>
                <w:lang w:val="nl-NL"/>
              </w:rPr>
            </w:pPr>
          </w:p>
        </w:tc>
      </w:tr>
      <w:tr w:rsidR="00CD48DE" w:rsidRPr="00BE26F5" w14:paraId="51FDF921" w14:textId="77777777" w:rsidTr="000A6B37">
        <w:tc>
          <w:tcPr>
            <w:tcW w:w="2385" w:type="dxa"/>
            <w:tcBorders>
              <w:top w:val="single" w:sz="4" w:space="0" w:color="auto"/>
              <w:left w:val="single" w:sz="4" w:space="0" w:color="auto"/>
              <w:bottom w:val="single" w:sz="4" w:space="0" w:color="auto"/>
              <w:right w:val="single" w:sz="4" w:space="0" w:color="auto"/>
            </w:tcBorders>
            <w:shd w:val="clear" w:color="auto" w:fill="548DD4" w:themeFill="text2" w:themeFillTint="99"/>
          </w:tcPr>
          <w:p w14:paraId="5379CB72" w14:textId="174B3CA3" w:rsidR="00CD48DE" w:rsidRPr="00BE26F5" w:rsidRDefault="00CD48DE">
            <w:pPr>
              <w:jc w:val="both"/>
              <w:rPr>
                <w:rFonts w:ascii="Verdana" w:hAnsi="Verdana" w:cstheme="minorHAnsi"/>
                <w:sz w:val="18"/>
                <w:szCs w:val="18"/>
              </w:rPr>
            </w:pPr>
            <w:proofErr w:type="spellStart"/>
            <w:r>
              <w:rPr>
                <w:rFonts w:ascii="Verdana" w:hAnsi="Verdana" w:cstheme="minorHAnsi"/>
                <w:sz w:val="18"/>
                <w:szCs w:val="18"/>
              </w:rPr>
              <w:t>Functie</w:t>
            </w:r>
            <w:proofErr w:type="spellEnd"/>
            <w:r>
              <w:rPr>
                <w:rFonts w:ascii="Verdana" w:hAnsi="Verdana" w:cstheme="minorHAnsi"/>
                <w:sz w:val="18"/>
                <w:szCs w:val="18"/>
              </w:rPr>
              <w:t>:</w:t>
            </w:r>
          </w:p>
        </w:tc>
        <w:tc>
          <w:tcPr>
            <w:tcW w:w="6541" w:type="dxa"/>
            <w:tcBorders>
              <w:top w:val="single" w:sz="4" w:space="0" w:color="auto"/>
              <w:left w:val="single" w:sz="4" w:space="0" w:color="auto"/>
              <w:bottom w:val="single" w:sz="4" w:space="0" w:color="auto"/>
              <w:right w:val="single" w:sz="4" w:space="0" w:color="auto"/>
            </w:tcBorders>
          </w:tcPr>
          <w:p w14:paraId="027EB54D" w14:textId="77777777" w:rsidR="00CD48DE" w:rsidRPr="00BE26F5" w:rsidRDefault="00CD48DE">
            <w:pPr>
              <w:jc w:val="both"/>
              <w:rPr>
                <w:rFonts w:ascii="Verdana" w:hAnsi="Verdana" w:cstheme="minorHAnsi"/>
                <w:sz w:val="18"/>
                <w:szCs w:val="18"/>
              </w:rPr>
            </w:pPr>
          </w:p>
        </w:tc>
      </w:tr>
      <w:tr w:rsidR="00BE26F5" w:rsidRPr="00BE26F5" w14:paraId="21C7A755" w14:textId="77777777" w:rsidTr="000A6B37">
        <w:tc>
          <w:tcPr>
            <w:tcW w:w="2385" w:type="dxa"/>
            <w:tcBorders>
              <w:top w:val="single" w:sz="4" w:space="0" w:color="auto"/>
              <w:left w:val="single" w:sz="4" w:space="0" w:color="auto"/>
              <w:bottom w:val="single" w:sz="4" w:space="0" w:color="auto"/>
              <w:right w:val="single" w:sz="4" w:space="0" w:color="auto"/>
            </w:tcBorders>
            <w:shd w:val="clear" w:color="auto" w:fill="548DD4" w:themeFill="text2" w:themeFillTint="99"/>
            <w:hideMark/>
          </w:tcPr>
          <w:p w14:paraId="35D8A315" w14:textId="77777777" w:rsidR="00BE26F5" w:rsidRPr="00BE26F5" w:rsidRDefault="00BE26F5">
            <w:pPr>
              <w:jc w:val="both"/>
              <w:rPr>
                <w:rFonts w:ascii="Verdana" w:hAnsi="Verdana" w:cstheme="minorHAnsi"/>
                <w:sz w:val="18"/>
                <w:szCs w:val="18"/>
                <w:lang w:val="nl-NL"/>
              </w:rPr>
            </w:pPr>
            <w:r w:rsidRPr="00BE26F5">
              <w:rPr>
                <w:rFonts w:ascii="Verdana" w:hAnsi="Verdana" w:cstheme="minorHAnsi"/>
                <w:sz w:val="18"/>
                <w:szCs w:val="18"/>
                <w:lang w:val="nl-NL"/>
              </w:rPr>
              <w:t>Telefoonnummer:</w:t>
            </w:r>
          </w:p>
        </w:tc>
        <w:tc>
          <w:tcPr>
            <w:tcW w:w="6541" w:type="dxa"/>
            <w:tcBorders>
              <w:top w:val="single" w:sz="4" w:space="0" w:color="auto"/>
              <w:left w:val="single" w:sz="4" w:space="0" w:color="auto"/>
              <w:bottom w:val="single" w:sz="4" w:space="0" w:color="auto"/>
              <w:right w:val="single" w:sz="4" w:space="0" w:color="auto"/>
            </w:tcBorders>
          </w:tcPr>
          <w:p w14:paraId="52F52635" w14:textId="77777777" w:rsidR="00BE26F5" w:rsidRPr="00BE26F5" w:rsidRDefault="00BE26F5">
            <w:pPr>
              <w:jc w:val="both"/>
              <w:rPr>
                <w:rFonts w:ascii="Verdana" w:hAnsi="Verdana" w:cstheme="minorHAnsi"/>
                <w:sz w:val="18"/>
                <w:szCs w:val="18"/>
                <w:lang w:val="nl-NL"/>
              </w:rPr>
            </w:pPr>
          </w:p>
        </w:tc>
      </w:tr>
      <w:tr w:rsidR="00BE26F5" w:rsidRPr="00BE26F5" w14:paraId="30197F99" w14:textId="77777777" w:rsidTr="000A6B37">
        <w:tc>
          <w:tcPr>
            <w:tcW w:w="2385" w:type="dxa"/>
            <w:tcBorders>
              <w:top w:val="single" w:sz="4" w:space="0" w:color="auto"/>
              <w:left w:val="single" w:sz="4" w:space="0" w:color="auto"/>
              <w:bottom w:val="single" w:sz="4" w:space="0" w:color="auto"/>
              <w:right w:val="single" w:sz="4" w:space="0" w:color="auto"/>
            </w:tcBorders>
            <w:shd w:val="clear" w:color="auto" w:fill="548DD4" w:themeFill="text2" w:themeFillTint="99"/>
            <w:hideMark/>
          </w:tcPr>
          <w:p w14:paraId="036B26D3" w14:textId="77777777" w:rsidR="00BE26F5" w:rsidRPr="00BE26F5" w:rsidRDefault="00BE26F5">
            <w:pPr>
              <w:jc w:val="both"/>
              <w:rPr>
                <w:rFonts w:ascii="Verdana" w:hAnsi="Verdana" w:cstheme="minorBidi"/>
                <w:sz w:val="18"/>
                <w:szCs w:val="18"/>
                <w:lang w:val="nl-NL"/>
              </w:rPr>
            </w:pPr>
            <w:r w:rsidRPr="00BE26F5">
              <w:rPr>
                <w:rFonts w:ascii="Verdana" w:hAnsi="Verdana"/>
                <w:sz w:val="18"/>
                <w:szCs w:val="18"/>
                <w:lang w:val="nl-NL"/>
              </w:rPr>
              <w:t>E-mailadres:</w:t>
            </w:r>
          </w:p>
        </w:tc>
        <w:tc>
          <w:tcPr>
            <w:tcW w:w="6541" w:type="dxa"/>
            <w:tcBorders>
              <w:top w:val="single" w:sz="4" w:space="0" w:color="auto"/>
              <w:left w:val="single" w:sz="4" w:space="0" w:color="auto"/>
              <w:bottom w:val="single" w:sz="4" w:space="0" w:color="auto"/>
              <w:right w:val="single" w:sz="4" w:space="0" w:color="auto"/>
            </w:tcBorders>
          </w:tcPr>
          <w:p w14:paraId="40BD0FF2" w14:textId="77777777" w:rsidR="00BE26F5" w:rsidRPr="00BE26F5" w:rsidRDefault="00BE26F5">
            <w:pPr>
              <w:jc w:val="both"/>
              <w:rPr>
                <w:rFonts w:ascii="Verdana" w:hAnsi="Verdana" w:cstheme="minorHAnsi"/>
                <w:sz w:val="18"/>
                <w:szCs w:val="18"/>
                <w:lang w:val="nl-NL"/>
              </w:rPr>
            </w:pPr>
          </w:p>
        </w:tc>
      </w:tr>
    </w:tbl>
    <w:p w14:paraId="5D40CB66" w14:textId="77777777" w:rsidR="00BE26F5" w:rsidRPr="00BE26F5" w:rsidRDefault="00BE26F5" w:rsidP="00BE26F5">
      <w:pPr>
        <w:jc w:val="both"/>
        <w:rPr>
          <w:rFonts w:ascii="Verdana" w:hAnsi="Verdana" w:cstheme="minorHAnsi"/>
          <w:sz w:val="18"/>
          <w:szCs w:val="18"/>
        </w:rPr>
      </w:pPr>
    </w:p>
    <w:p w14:paraId="281CACA7" w14:textId="7672FD74" w:rsidR="00E17749" w:rsidRPr="004173E8" w:rsidRDefault="00BE26F5" w:rsidP="00BE26F5">
      <w:pPr>
        <w:pBdr>
          <w:bottom w:val="single" w:sz="4" w:space="1" w:color="auto"/>
        </w:pBdr>
        <w:jc w:val="both"/>
        <w:rPr>
          <w:rFonts w:ascii="Verdana" w:hAnsi="Verdana"/>
          <w:sz w:val="18"/>
          <w:szCs w:val="18"/>
        </w:rPr>
      </w:pPr>
      <w:r w:rsidRPr="004173E8">
        <w:rPr>
          <w:rFonts w:ascii="Verdana" w:hAnsi="Verdana"/>
          <w:sz w:val="18"/>
          <w:szCs w:val="18"/>
        </w:rPr>
        <w:t>Indien u om wat voor reden dan ook geen antwoord wilt geven op een bepaalde vraag, dan graag aangeven waarom u hier geen antwoord op wenst te geven. Indien u geen openbaar antwoord wenst te geven, dan dit ook graag aangeven bij de beantwoording</w:t>
      </w:r>
      <w:r w:rsidR="00B37C22" w:rsidRPr="004173E8">
        <w:rPr>
          <w:rFonts w:ascii="Verdana" w:hAnsi="Verdana"/>
          <w:sz w:val="18"/>
          <w:szCs w:val="18"/>
        </w:rPr>
        <w:t xml:space="preserve"> van het betreffende antwoord</w:t>
      </w:r>
      <w:r w:rsidRPr="004173E8">
        <w:rPr>
          <w:rFonts w:ascii="Verdana" w:hAnsi="Verdana"/>
          <w:sz w:val="18"/>
          <w:szCs w:val="18"/>
        </w:rPr>
        <w:t>.</w:t>
      </w:r>
      <w:r w:rsidR="00E17749" w:rsidRPr="004173E8">
        <w:rPr>
          <w:rFonts w:ascii="Verdana" w:hAnsi="Verdana"/>
          <w:sz w:val="18"/>
          <w:szCs w:val="18"/>
        </w:rPr>
        <w:t xml:space="preserve"> </w:t>
      </w:r>
    </w:p>
    <w:p w14:paraId="34723205" w14:textId="77777777" w:rsidR="00B37C22" w:rsidRDefault="00B37C22" w:rsidP="00BE26F5">
      <w:pPr>
        <w:pBdr>
          <w:bottom w:val="single" w:sz="4" w:space="1" w:color="auto"/>
        </w:pBdr>
        <w:jc w:val="both"/>
        <w:rPr>
          <w:rFonts w:ascii="Verdana" w:hAnsi="Verdana"/>
          <w:sz w:val="18"/>
          <w:szCs w:val="18"/>
        </w:rPr>
      </w:pPr>
    </w:p>
    <w:p w14:paraId="27D02D15" w14:textId="77777777" w:rsidR="00C22AFC" w:rsidRPr="004173E8" w:rsidRDefault="00C22AFC" w:rsidP="00C22AFC">
      <w:pPr>
        <w:pBdr>
          <w:bottom w:val="single" w:sz="4" w:space="1" w:color="auto"/>
        </w:pBdr>
        <w:jc w:val="both"/>
        <w:rPr>
          <w:rFonts w:ascii="Verdana" w:hAnsi="Verdana"/>
          <w:sz w:val="18"/>
          <w:szCs w:val="18"/>
        </w:rPr>
      </w:pPr>
      <w:r w:rsidRPr="004173E8">
        <w:rPr>
          <w:rFonts w:ascii="Verdana" w:hAnsi="Verdana"/>
          <w:sz w:val="18"/>
          <w:szCs w:val="18"/>
        </w:rPr>
        <w:t xml:space="preserve">De ingevulde vragenlijst kan als bijlage bij de berichtenmodule van </w:t>
      </w:r>
      <w:proofErr w:type="spellStart"/>
      <w:r w:rsidRPr="004173E8">
        <w:rPr>
          <w:rFonts w:ascii="Verdana" w:hAnsi="Verdana"/>
          <w:sz w:val="18"/>
          <w:szCs w:val="18"/>
        </w:rPr>
        <w:t>TenderNed</w:t>
      </w:r>
      <w:proofErr w:type="spellEnd"/>
      <w:r w:rsidRPr="004173E8">
        <w:rPr>
          <w:rFonts w:ascii="Verdana" w:hAnsi="Verdana"/>
          <w:sz w:val="18"/>
          <w:szCs w:val="18"/>
        </w:rPr>
        <w:t xml:space="preserve"> worden toegestuurd.</w:t>
      </w:r>
    </w:p>
    <w:p w14:paraId="67EDC5F5" w14:textId="77777777" w:rsidR="00C22AFC" w:rsidRPr="004173E8" w:rsidRDefault="00C22AFC" w:rsidP="00BE26F5">
      <w:pPr>
        <w:pBdr>
          <w:bottom w:val="single" w:sz="4" w:space="1" w:color="auto"/>
        </w:pBdr>
        <w:jc w:val="both"/>
        <w:rPr>
          <w:rFonts w:ascii="Verdana" w:hAnsi="Verdana"/>
          <w:sz w:val="18"/>
          <w:szCs w:val="18"/>
        </w:rPr>
      </w:pPr>
    </w:p>
    <w:p w14:paraId="064C7192" w14:textId="6F183B3C" w:rsidR="00BE26F5" w:rsidRPr="004173E8" w:rsidRDefault="00E17749" w:rsidP="00BE26F5">
      <w:pPr>
        <w:pBdr>
          <w:bottom w:val="single" w:sz="4" w:space="1" w:color="auto"/>
        </w:pBdr>
        <w:jc w:val="both"/>
        <w:rPr>
          <w:rFonts w:ascii="Verdana" w:hAnsi="Verdana"/>
          <w:sz w:val="18"/>
          <w:szCs w:val="18"/>
        </w:rPr>
      </w:pPr>
      <w:r w:rsidRPr="00C22AFC">
        <w:rPr>
          <w:rFonts w:ascii="Verdana" w:hAnsi="Verdana"/>
          <w:sz w:val="18"/>
          <w:szCs w:val="18"/>
        </w:rPr>
        <w:t>N.B. acquisitie activiteiten naar aanleiding van deze marktconsultatie worden niet op prijs worden gesteld.</w:t>
      </w:r>
    </w:p>
    <w:p w14:paraId="21EEE7B3" w14:textId="77777777" w:rsidR="00BE26F5" w:rsidRPr="004173E8" w:rsidRDefault="00BE26F5" w:rsidP="00BE26F5">
      <w:pPr>
        <w:pBdr>
          <w:bottom w:val="single" w:sz="4" w:space="1" w:color="auto"/>
        </w:pBdr>
        <w:jc w:val="both"/>
        <w:rPr>
          <w:rFonts w:ascii="Verdana" w:hAnsi="Verdana"/>
          <w:sz w:val="18"/>
          <w:szCs w:val="18"/>
        </w:rPr>
      </w:pPr>
    </w:p>
    <w:p w14:paraId="6A5F247A" w14:textId="1C83E8B8" w:rsidR="00BE26F5" w:rsidRPr="004173E8" w:rsidRDefault="00BE26F5" w:rsidP="00BE26F5">
      <w:pPr>
        <w:pBdr>
          <w:bottom w:val="single" w:sz="4" w:space="1" w:color="auto"/>
        </w:pBdr>
        <w:jc w:val="both"/>
        <w:rPr>
          <w:rFonts w:ascii="Verdana" w:hAnsi="Verdana"/>
          <w:sz w:val="18"/>
          <w:szCs w:val="18"/>
        </w:rPr>
      </w:pPr>
      <w:r w:rsidRPr="004173E8">
        <w:rPr>
          <w:rFonts w:ascii="Verdana" w:hAnsi="Verdana"/>
          <w:sz w:val="18"/>
          <w:szCs w:val="18"/>
        </w:rPr>
        <w:t xml:space="preserve">Bij voorbaat </w:t>
      </w:r>
      <w:r w:rsidR="00A84D7E" w:rsidRPr="004173E8">
        <w:rPr>
          <w:rFonts w:ascii="Verdana" w:hAnsi="Verdana"/>
          <w:sz w:val="18"/>
          <w:szCs w:val="18"/>
        </w:rPr>
        <w:t xml:space="preserve">hartelijk </w:t>
      </w:r>
      <w:r w:rsidRPr="004173E8">
        <w:rPr>
          <w:rFonts w:ascii="Verdana" w:hAnsi="Verdana"/>
          <w:sz w:val="18"/>
          <w:szCs w:val="18"/>
        </w:rPr>
        <w:t>dank voor uw bijdrage.</w:t>
      </w:r>
    </w:p>
    <w:p w14:paraId="4828A17D" w14:textId="77777777" w:rsidR="00BE26F5" w:rsidRPr="004173E8" w:rsidRDefault="00BE26F5" w:rsidP="00BE26F5">
      <w:pPr>
        <w:pBdr>
          <w:bottom w:val="single" w:sz="4" w:space="1" w:color="auto"/>
        </w:pBdr>
        <w:jc w:val="both"/>
        <w:rPr>
          <w:rFonts w:ascii="Verdana" w:hAnsi="Verdana"/>
          <w:sz w:val="18"/>
          <w:szCs w:val="18"/>
        </w:rPr>
      </w:pPr>
    </w:p>
    <w:p w14:paraId="1A34E86A" w14:textId="77777777" w:rsidR="00104355" w:rsidRPr="004173E8" w:rsidRDefault="00104355" w:rsidP="003B7B13">
      <w:pPr>
        <w:rPr>
          <w:rFonts w:ascii="Verdana" w:hAnsi="Verdana" w:cs="Arial"/>
          <w:sz w:val="18"/>
          <w:szCs w:val="18"/>
        </w:rPr>
      </w:pPr>
    </w:p>
    <w:p w14:paraId="19233763" w14:textId="77777777" w:rsidR="00721959" w:rsidRDefault="00721959" w:rsidP="002B7889">
      <w:pPr>
        <w:spacing w:after="200"/>
        <w:rPr>
          <w:rFonts w:ascii="Verdana" w:eastAsiaTheme="minorHAnsi" w:hAnsi="Verdana" w:cstheme="minorBidi"/>
          <w:sz w:val="18"/>
          <w:szCs w:val="18"/>
        </w:rPr>
      </w:pPr>
      <w:r w:rsidRPr="00721959">
        <w:rPr>
          <w:rFonts w:ascii="Verdana" w:eastAsiaTheme="minorHAnsi" w:hAnsi="Verdana" w:cstheme="minorBidi"/>
          <w:sz w:val="18"/>
          <w:szCs w:val="18"/>
          <w:u w:val="single"/>
        </w:rPr>
        <w:t>Inleiding</w:t>
      </w:r>
      <w:r>
        <w:rPr>
          <w:rFonts w:ascii="Verdana" w:eastAsiaTheme="minorHAnsi" w:hAnsi="Verdana" w:cstheme="minorBidi"/>
          <w:sz w:val="18"/>
          <w:szCs w:val="18"/>
        </w:rPr>
        <w:t>.</w:t>
      </w:r>
    </w:p>
    <w:p w14:paraId="71393BEB" w14:textId="77777777" w:rsidR="00C37D31" w:rsidRPr="00C37D31" w:rsidRDefault="00C37D31" w:rsidP="00C37D31">
      <w:pPr>
        <w:spacing w:after="200"/>
        <w:rPr>
          <w:rFonts w:ascii="Verdana" w:eastAsiaTheme="minorHAnsi" w:hAnsi="Verdana" w:cstheme="minorBidi"/>
          <w:sz w:val="18"/>
          <w:szCs w:val="18"/>
        </w:rPr>
      </w:pPr>
      <w:r w:rsidRPr="00C37D31">
        <w:rPr>
          <w:rFonts w:ascii="Verdana" w:eastAsiaTheme="minorHAnsi" w:hAnsi="Verdana" w:cstheme="minorBidi"/>
          <w:sz w:val="18"/>
          <w:szCs w:val="18"/>
        </w:rPr>
        <w:t xml:space="preserve">Aanbieders van digitale content (zoals uitgevers van vakinformatie) bieden veelal de mogelijkheid om hun content (databestanden, titels) via een digitaal portaal toegankelijk te maken. Deze portalen bieden normaal gesproken geen relevante content van andere aanbieders. </w:t>
      </w:r>
    </w:p>
    <w:p w14:paraId="3BBCA4B3" w14:textId="77777777" w:rsidR="00C37D31" w:rsidRPr="00C37D31" w:rsidRDefault="00C37D31" w:rsidP="00C37D31">
      <w:pPr>
        <w:spacing w:after="200"/>
        <w:rPr>
          <w:rFonts w:ascii="Verdana" w:eastAsiaTheme="minorHAnsi" w:hAnsi="Verdana" w:cstheme="minorBidi"/>
          <w:sz w:val="18"/>
          <w:szCs w:val="18"/>
        </w:rPr>
      </w:pPr>
      <w:r w:rsidRPr="00C37D31">
        <w:rPr>
          <w:rFonts w:ascii="Verdana" w:eastAsiaTheme="minorHAnsi" w:hAnsi="Verdana" w:cstheme="minorBidi"/>
          <w:sz w:val="18"/>
          <w:szCs w:val="18"/>
        </w:rPr>
        <w:t>De Rijksoverheid onderscheidt de volgende soorten content:</w:t>
      </w:r>
    </w:p>
    <w:p w14:paraId="4F074A75" w14:textId="77777777" w:rsidR="00C37D31" w:rsidRPr="00C37D31" w:rsidRDefault="00C37D31" w:rsidP="00C37D31">
      <w:pPr>
        <w:numPr>
          <w:ilvl w:val="0"/>
          <w:numId w:val="33"/>
        </w:numPr>
        <w:spacing w:after="200"/>
        <w:contextualSpacing/>
        <w:rPr>
          <w:rFonts w:ascii="Verdana" w:eastAsiaTheme="minorHAnsi" w:hAnsi="Verdana" w:cstheme="minorBidi"/>
          <w:sz w:val="18"/>
          <w:szCs w:val="18"/>
        </w:rPr>
      </w:pPr>
      <w:r w:rsidRPr="00C37D31">
        <w:rPr>
          <w:rFonts w:ascii="Verdana" w:eastAsiaTheme="minorHAnsi" w:hAnsi="Verdana" w:cstheme="minorBidi"/>
          <w:sz w:val="18"/>
          <w:szCs w:val="18"/>
        </w:rPr>
        <w:t>ingekochte auteursrechtelijk beschermde (vak)informatie (b.v. juridische en fiscale content)</w:t>
      </w:r>
    </w:p>
    <w:p w14:paraId="65C045C4" w14:textId="77777777" w:rsidR="00C37D31" w:rsidRPr="00C37D31" w:rsidRDefault="00C37D31" w:rsidP="00C37D31">
      <w:pPr>
        <w:numPr>
          <w:ilvl w:val="0"/>
          <w:numId w:val="33"/>
        </w:numPr>
        <w:spacing w:after="200"/>
        <w:contextualSpacing/>
        <w:rPr>
          <w:rFonts w:ascii="Verdana" w:eastAsiaTheme="minorHAnsi" w:hAnsi="Verdana" w:cstheme="minorBidi"/>
          <w:sz w:val="18"/>
          <w:szCs w:val="18"/>
        </w:rPr>
      </w:pPr>
      <w:r w:rsidRPr="00C37D31">
        <w:rPr>
          <w:rFonts w:ascii="Verdana" w:eastAsiaTheme="minorHAnsi" w:hAnsi="Verdana" w:cstheme="minorBidi"/>
          <w:sz w:val="18"/>
          <w:szCs w:val="18"/>
        </w:rPr>
        <w:t>vrij beschikbare informatie (openbare bronnen als overheid.nl, rechtspraak.nl etc.)</w:t>
      </w:r>
    </w:p>
    <w:p w14:paraId="1C415330" w14:textId="77777777" w:rsidR="00C37D31" w:rsidRPr="00C37D31" w:rsidRDefault="00C37D31" w:rsidP="00C37D31">
      <w:pPr>
        <w:numPr>
          <w:ilvl w:val="0"/>
          <w:numId w:val="33"/>
        </w:numPr>
        <w:spacing w:after="200"/>
        <w:contextualSpacing/>
        <w:rPr>
          <w:rFonts w:ascii="Verdana" w:eastAsiaTheme="minorHAnsi" w:hAnsi="Verdana" w:cstheme="minorBidi"/>
          <w:sz w:val="18"/>
          <w:szCs w:val="18"/>
        </w:rPr>
      </w:pPr>
      <w:r w:rsidRPr="00C37D31">
        <w:rPr>
          <w:rFonts w:ascii="Verdana" w:eastAsiaTheme="minorHAnsi" w:hAnsi="Verdana" w:cstheme="minorBidi"/>
          <w:sz w:val="18"/>
          <w:szCs w:val="18"/>
        </w:rPr>
        <w:t xml:space="preserve">eigen (vak)informatie (b.v. kennisdocumenten van een Rijksoverheidsorganisatie). </w:t>
      </w:r>
    </w:p>
    <w:p w14:paraId="176377C7" w14:textId="77777777" w:rsidR="00C37D31" w:rsidRDefault="00C37D31" w:rsidP="00C37D31">
      <w:pPr>
        <w:spacing w:after="200"/>
        <w:rPr>
          <w:rFonts w:ascii="Verdana" w:eastAsiaTheme="minorHAnsi" w:hAnsi="Verdana" w:cstheme="minorBidi"/>
          <w:sz w:val="18"/>
          <w:szCs w:val="18"/>
        </w:rPr>
      </w:pPr>
    </w:p>
    <w:p w14:paraId="3B85452C" w14:textId="5DF6DD3D" w:rsidR="00C37D31" w:rsidRPr="00C37D31" w:rsidRDefault="00C37D31" w:rsidP="00C37D31">
      <w:pPr>
        <w:spacing w:after="200"/>
        <w:rPr>
          <w:rFonts w:ascii="Verdana" w:eastAsiaTheme="minorHAnsi" w:hAnsi="Verdana" w:cstheme="minorBidi"/>
          <w:sz w:val="18"/>
          <w:szCs w:val="18"/>
        </w:rPr>
      </w:pPr>
      <w:r w:rsidRPr="00C37D31">
        <w:rPr>
          <w:rFonts w:ascii="Verdana" w:eastAsiaTheme="minorHAnsi" w:hAnsi="Verdana" w:cstheme="minorBidi"/>
          <w:sz w:val="18"/>
          <w:szCs w:val="18"/>
        </w:rPr>
        <w:t>Opmerking: Nieuws en nieuwsvoorziening zijn ook een soort content maar geen onderdeel van de scope van deze markconsultatie</w:t>
      </w:r>
      <w:r>
        <w:rPr>
          <w:rFonts w:ascii="Verdana" w:eastAsiaTheme="minorHAnsi" w:hAnsi="Verdana" w:cstheme="minorBidi"/>
          <w:sz w:val="18"/>
          <w:szCs w:val="18"/>
        </w:rPr>
        <w:t>.</w:t>
      </w:r>
    </w:p>
    <w:p w14:paraId="02BB7E8E" w14:textId="097C88CA" w:rsidR="00C37D31" w:rsidRPr="00C37D31" w:rsidRDefault="00C37D31" w:rsidP="00C37D31">
      <w:pPr>
        <w:spacing w:after="200"/>
        <w:rPr>
          <w:rFonts w:ascii="Verdana" w:eastAsiaTheme="minorHAnsi" w:hAnsi="Verdana" w:cstheme="minorBidi"/>
          <w:sz w:val="18"/>
          <w:szCs w:val="18"/>
        </w:rPr>
      </w:pPr>
      <w:r w:rsidRPr="00C37D31">
        <w:rPr>
          <w:rFonts w:ascii="Verdana" w:eastAsiaTheme="minorHAnsi" w:hAnsi="Verdana" w:cstheme="minorBidi"/>
          <w:sz w:val="18"/>
          <w:szCs w:val="18"/>
        </w:rPr>
        <w:t xml:space="preserve">De gebruiker (overheidsfunctionaris) wenst </w:t>
      </w:r>
      <w:r w:rsidR="004F7E13">
        <w:rPr>
          <w:rFonts w:ascii="Verdana" w:eastAsiaTheme="minorHAnsi" w:hAnsi="Verdana" w:cstheme="minorBidi"/>
          <w:sz w:val="18"/>
          <w:szCs w:val="18"/>
        </w:rPr>
        <w:t xml:space="preserve">op termijn </w:t>
      </w:r>
      <w:r w:rsidRPr="00C37D31">
        <w:rPr>
          <w:rFonts w:ascii="Verdana" w:eastAsiaTheme="minorHAnsi" w:hAnsi="Verdana" w:cstheme="minorBidi"/>
          <w:sz w:val="18"/>
          <w:szCs w:val="18"/>
        </w:rPr>
        <w:t xml:space="preserve">een integrale informatieontsluiting voor alle soorten content, waarmee zoveel mogelijk bronnen kunnen worden ontsloten vanuit één portaal ongeacht de aanbieder/uitgever. </w:t>
      </w:r>
      <w:r w:rsidR="004F7E13" w:rsidRPr="006C1B96">
        <w:rPr>
          <w:rFonts w:ascii="Verdana" w:hAnsi="Verdana"/>
          <w:sz w:val="18"/>
          <w:szCs w:val="18"/>
        </w:rPr>
        <w:t xml:space="preserve">Voor de korte termijn (binnen </w:t>
      </w:r>
      <w:r w:rsidR="004F7E13">
        <w:rPr>
          <w:rFonts w:ascii="Verdana" w:hAnsi="Verdana"/>
          <w:sz w:val="18"/>
          <w:szCs w:val="18"/>
        </w:rPr>
        <w:t>e</w:t>
      </w:r>
      <w:r w:rsidR="004F7E13" w:rsidRPr="006C1B96">
        <w:rPr>
          <w:rFonts w:ascii="Verdana" w:hAnsi="Verdana"/>
          <w:sz w:val="18"/>
          <w:szCs w:val="18"/>
        </w:rPr>
        <w:t>en jaar) zijn we op zoek naar een C</w:t>
      </w:r>
      <w:r w:rsidR="004F7E13">
        <w:rPr>
          <w:rFonts w:ascii="Verdana" w:hAnsi="Verdana"/>
          <w:sz w:val="18"/>
          <w:szCs w:val="18"/>
        </w:rPr>
        <w:t>ontent Integratie Voorziening voo</w:t>
      </w:r>
      <w:r w:rsidR="004F7E13" w:rsidRPr="006C1B96">
        <w:rPr>
          <w:rFonts w:ascii="Verdana" w:hAnsi="Verdana"/>
          <w:sz w:val="18"/>
          <w:szCs w:val="18"/>
        </w:rPr>
        <w:t>r juridische- en fiscale content.</w:t>
      </w:r>
      <w:r w:rsidR="004F7E13">
        <w:rPr>
          <w:rFonts w:ascii="Verdana" w:hAnsi="Verdana"/>
          <w:sz w:val="18"/>
          <w:szCs w:val="18"/>
        </w:rPr>
        <w:t xml:space="preserve"> </w:t>
      </w:r>
      <w:r w:rsidRPr="00C37D31">
        <w:rPr>
          <w:rFonts w:ascii="Verdana" w:eastAsiaTheme="minorHAnsi" w:hAnsi="Verdana" w:cstheme="minorBidi"/>
          <w:sz w:val="18"/>
          <w:szCs w:val="18"/>
        </w:rPr>
        <w:t xml:space="preserve">Een Content Integratie Voorziening biedt deze bron- en uitgever overstijgende functionaliteit. </w:t>
      </w:r>
    </w:p>
    <w:p w14:paraId="6DF2D1B1" w14:textId="77777777" w:rsidR="00C37D31" w:rsidRPr="00C37D31" w:rsidRDefault="00C37D31" w:rsidP="00C37D31">
      <w:pPr>
        <w:spacing w:after="200"/>
        <w:rPr>
          <w:rFonts w:ascii="Verdana" w:eastAsiaTheme="minorHAnsi" w:hAnsi="Verdana" w:cstheme="minorBidi"/>
          <w:sz w:val="18"/>
          <w:szCs w:val="18"/>
        </w:rPr>
      </w:pPr>
      <w:r w:rsidRPr="00C37D31">
        <w:rPr>
          <w:rFonts w:ascii="Verdana" w:eastAsiaTheme="minorHAnsi" w:hAnsi="Verdana" w:cstheme="minorBidi"/>
          <w:sz w:val="18"/>
          <w:szCs w:val="18"/>
        </w:rPr>
        <w:t>Content integratie = het proces van het verzamelen, structureren, rangschikken en toegankelijke maken van alle relevante (vak)informatie in een bepaald segment, via één zoeksysteem/portaal.</w:t>
      </w:r>
    </w:p>
    <w:p w14:paraId="7362E1D1" w14:textId="77777777" w:rsidR="0008160D" w:rsidRDefault="0008160D" w:rsidP="0008160D">
      <w:pPr>
        <w:pBdr>
          <w:bottom w:val="single" w:sz="4" w:space="1" w:color="auto"/>
        </w:pBdr>
        <w:jc w:val="both"/>
        <w:rPr>
          <w:rFonts w:ascii="Verdana" w:hAnsi="Verdana"/>
          <w:sz w:val="18"/>
          <w:szCs w:val="18"/>
        </w:rPr>
      </w:pPr>
    </w:p>
    <w:p w14:paraId="165C97FB" w14:textId="77777777" w:rsidR="00615577" w:rsidRPr="004173E8" w:rsidRDefault="00615577" w:rsidP="0008160D">
      <w:pPr>
        <w:pBdr>
          <w:bottom w:val="single" w:sz="4" w:space="1" w:color="auto"/>
        </w:pBdr>
        <w:jc w:val="both"/>
        <w:rPr>
          <w:rFonts w:ascii="Verdana" w:hAnsi="Verdana"/>
          <w:sz w:val="18"/>
          <w:szCs w:val="18"/>
        </w:rPr>
      </w:pPr>
    </w:p>
    <w:p w14:paraId="6A060685" w14:textId="77777777" w:rsidR="00B02607" w:rsidRPr="004173E8" w:rsidRDefault="00B02607" w:rsidP="003B7B13">
      <w:pPr>
        <w:rPr>
          <w:rFonts w:ascii="Verdana" w:hAnsi="Verdana" w:cs="Arial"/>
          <w:sz w:val="18"/>
          <w:szCs w:val="18"/>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04"/>
        <w:gridCol w:w="8930"/>
      </w:tblGrid>
      <w:tr w:rsidR="00104355" w:rsidRPr="004173E8" w14:paraId="267300CF" w14:textId="77777777" w:rsidTr="0000761F">
        <w:trPr>
          <w:trHeight w:val="255"/>
        </w:trPr>
        <w:tc>
          <w:tcPr>
            <w:tcW w:w="9634" w:type="dxa"/>
            <w:gridSpan w:val="2"/>
            <w:shd w:val="clear" w:color="auto" w:fill="548DD4" w:themeFill="text2" w:themeFillTint="99"/>
            <w:noWrap/>
            <w:tcMar>
              <w:top w:w="17" w:type="dxa"/>
              <w:left w:w="17" w:type="dxa"/>
              <w:bottom w:w="0" w:type="dxa"/>
              <w:right w:w="17" w:type="dxa"/>
            </w:tcMar>
          </w:tcPr>
          <w:p w14:paraId="71BACDB8" w14:textId="34ACC483" w:rsidR="00104355" w:rsidRPr="004173E8" w:rsidRDefault="004173E8" w:rsidP="00115071">
            <w:pPr>
              <w:pStyle w:val="INKStandaard"/>
              <w:numPr>
                <w:ilvl w:val="0"/>
                <w:numId w:val="19"/>
              </w:numPr>
              <w:rPr>
                <w:rFonts w:ascii="Verdana" w:hAnsi="Verdana"/>
                <w:sz w:val="18"/>
                <w:szCs w:val="18"/>
              </w:rPr>
            </w:pPr>
            <w:r w:rsidRPr="004173E8">
              <w:rPr>
                <w:rFonts w:ascii="Verdana" w:hAnsi="Verdana"/>
                <w:b/>
                <w:sz w:val="18"/>
                <w:szCs w:val="18"/>
              </w:rPr>
              <w:t>Algemeen</w:t>
            </w:r>
          </w:p>
        </w:tc>
      </w:tr>
      <w:tr w:rsidR="00104355" w:rsidRPr="004173E8" w14:paraId="7549434F" w14:textId="77777777" w:rsidTr="0000761F">
        <w:trPr>
          <w:trHeight w:val="255"/>
        </w:trPr>
        <w:tc>
          <w:tcPr>
            <w:tcW w:w="704" w:type="dxa"/>
            <w:noWrap/>
            <w:tcMar>
              <w:top w:w="17" w:type="dxa"/>
              <w:left w:w="17" w:type="dxa"/>
              <w:bottom w:w="0" w:type="dxa"/>
              <w:right w:w="17" w:type="dxa"/>
            </w:tcMar>
          </w:tcPr>
          <w:p w14:paraId="24F2CD82" w14:textId="77777777" w:rsidR="00104355" w:rsidRPr="004173E8" w:rsidRDefault="00104355" w:rsidP="005071D3">
            <w:pPr>
              <w:pStyle w:val="INKStandaard"/>
              <w:rPr>
                <w:rFonts w:ascii="Verdana" w:hAnsi="Verdana"/>
                <w:sz w:val="18"/>
                <w:szCs w:val="18"/>
              </w:rPr>
            </w:pPr>
            <w:r w:rsidRPr="004173E8">
              <w:rPr>
                <w:rFonts w:ascii="Verdana" w:hAnsi="Verdana"/>
                <w:sz w:val="18"/>
                <w:szCs w:val="18"/>
              </w:rPr>
              <w:t>1.</w:t>
            </w:r>
          </w:p>
        </w:tc>
        <w:tc>
          <w:tcPr>
            <w:tcW w:w="8930" w:type="dxa"/>
          </w:tcPr>
          <w:p w14:paraId="76F2365E" w14:textId="77777777" w:rsidR="003664E7" w:rsidRDefault="0000761F" w:rsidP="005071D3">
            <w:pPr>
              <w:pStyle w:val="INKStandaard"/>
              <w:rPr>
                <w:rFonts w:ascii="Verdana" w:hAnsi="Verdana"/>
                <w:sz w:val="18"/>
                <w:szCs w:val="18"/>
              </w:rPr>
            </w:pPr>
            <w:r w:rsidRPr="004173E8">
              <w:rPr>
                <w:rFonts w:ascii="Verdana" w:hAnsi="Verdana"/>
                <w:b/>
                <w:sz w:val="18"/>
                <w:szCs w:val="18"/>
              </w:rPr>
              <w:t>Content</w:t>
            </w:r>
            <w:r w:rsidRPr="004173E8">
              <w:rPr>
                <w:rFonts w:ascii="Verdana" w:hAnsi="Verdana"/>
                <w:sz w:val="18"/>
                <w:szCs w:val="18"/>
              </w:rPr>
              <w:t xml:space="preserve"> is er in tekst, beeld, geluid of een mix daarvan die beschikbaar wordt gemaakt door een medium. Denk aan </w:t>
            </w:r>
            <w:r w:rsidR="004173E8" w:rsidRPr="004173E8">
              <w:rPr>
                <w:rFonts w:ascii="Verdana" w:hAnsi="Verdana"/>
                <w:sz w:val="18"/>
                <w:szCs w:val="18"/>
              </w:rPr>
              <w:t xml:space="preserve">artikelen, </w:t>
            </w:r>
            <w:r w:rsidRPr="004173E8">
              <w:rPr>
                <w:rFonts w:ascii="Verdana" w:hAnsi="Verdana"/>
                <w:sz w:val="18"/>
                <w:szCs w:val="18"/>
              </w:rPr>
              <w:t xml:space="preserve">video’s, </w:t>
            </w:r>
            <w:proofErr w:type="spellStart"/>
            <w:r w:rsidRPr="004173E8">
              <w:rPr>
                <w:rFonts w:ascii="Verdana" w:hAnsi="Verdana"/>
                <w:sz w:val="18"/>
                <w:szCs w:val="18"/>
              </w:rPr>
              <w:t>infographics</w:t>
            </w:r>
            <w:proofErr w:type="spellEnd"/>
            <w:r w:rsidRPr="004173E8">
              <w:rPr>
                <w:rFonts w:ascii="Verdana" w:hAnsi="Verdana"/>
                <w:sz w:val="18"/>
                <w:szCs w:val="18"/>
              </w:rPr>
              <w:t xml:space="preserve">, animaties, foto’s, geluidsfragmenten, </w:t>
            </w:r>
            <w:proofErr w:type="spellStart"/>
            <w:r w:rsidRPr="004173E8">
              <w:rPr>
                <w:rFonts w:ascii="Verdana" w:hAnsi="Verdana"/>
                <w:sz w:val="18"/>
                <w:szCs w:val="18"/>
              </w:rPr>
              <w:t>augmented</w:t>
            </w:r>
            <w:proofErr w:type="spellEnd"/>
            <w:r w:rsidRPr="004173E8">
              <w:rPr>
                <w:rFonts w:ascii="Verdana" w:hAnsi="Verdana"/>
                <w:sz w:val="18"/>
                <w:szCs w:val="18"/>
              </w:rPr>
              <w:t xml:space="preserve"> </w:t>
            </w:r>
            <w:proofErr w:type="spellStart"/>
            <w:r w:rsidRPr="004173E8">
              <w:rPr>
                <w:rFonts w:ascii="Verdana" w:hAnsi="Verdana"/>
                <w:sz w:val="18"/>
                <w:szCs w:val="18"/>
              </w:rPr>
              <w:t>reality</w:t>
            </w:r>
            <w:proofErr w:type="spellEnd"/>
            <w:r w:rsidRPr="004173E8">
              <w:rPr>
                <w:rFonts w:ascii="Verdana" w:hAnsi="Verdana"/>
                <w:sz w:val="18"/>
                <w:szCs w:val="18"/>
              </w:rPr>
              <w:t xml:space="preserve"> etc. </w:t>
            </w:r>
          </w:p>
          <w:p w14:paraId="0F8FCFC6" w14:textId="451C9BED" w:rsidR="0000761F" w:rsidRDefault="0000761F" w:rsidP="005071D3">
            <w:pPr>
              <w:pStyle w:val="INKStandaard"/>
              <w:rPr>
                <w:rFonts w:ascii="Verdana" w:hAnsi="Verdana"/>
                <w:sz w:val="18"/>
                <w:szCs w:val="18"/>
              </w:rPr>
            </w:pPr>
            <w:r w:rsidRPr="004173E8">
              <w:rPr>
                <w:rFonts w:ascii="Verdana" w:hAnsi="Verdana"/>
                <w:sz w:val="18"/>
                <w:szCs w:val="18"/>
              </w:rPr>
              <w:t>Content kan online (b.v. website) maar ook offline (b.v. tijdschrift)</w:t>
            </w:r>
            <w:r w:rsidR="004173E8" w:rsidRPr="004173E8">
              <w:rPr>
                <w:rFonts w:ascii="Verdana" w:hAnsi="Verdana"/>
                <w:sz w:val="18"/>
                <w:szCs w:val="18"/>
              </w:rPr>
              <w:t xml:space="preserve"> beschikbaar zijn</w:t>
            </w:r>
            <w:r w:rsidRPr="004173E8">
              <w:rPr>
                <w:rFonts w:ascii="Verdana" w:hAnsi="Verdana"/>
                <w:sz w:val="18"/>
                <w:szCs w:val="18"/>
              </w:rPr>
              <w:t>.</w:t>
            </w:r>
          </w:p>
          <w:p w14:paraId="75969C99" w14:textId="77777777" w:rsidR="003664E7" w:rsidRPr="004173E8" w:rsidRDefault="003664E7" w:rsidP="005071D3">
            <w:pPr>
              <w:pStyle w:val="INKStandaard"/>
              <w:rPr>
                <w:rFonts w:ascii="Verdana" w:hAnsi="Verdana"/>
                <w:sz w:val="18"/>
                <w:szCs w:val="18"/>
              </w:rPr>
            </w:pPr>
          </w:p>
          <w:p w14:paraId="15FD2AD1" w14:textId="77777777" w:rsidR="00721959" w:rsidRDefault="00721959" w:rsidP="00721959">
            <w:pPr>
              <w:pStyle w:val="INKStandaard"/>
              <w:rPr>
                <w:rFonts w:ascii="Verdana" w:hAnsi="Verdana"/>
                <w:sz w:val="18"/>
                <w:szCs w:val="18"/>
              </w:rPr>
            </w:pPr>
            <w:r>
              <w:rPr>
                <w:rFonts w:ascii="Verdana" w:hAnsi="Verdana"/>
                <w:sz w:val="18"/>
                <w:szCs w:val="18"/>
              </w:rPr>
              <w:t xml:space="preserve">1a. </w:t>
            </w:r>
            <w:r w:rsidR="0000761F" w:rsidRPr="004173E8">
              <w:rPr>
                <w:rFonts w:ascii="Verdana" w:hAnsi="Verdana"/>
                <w:sz w:val="18"/>
                <w:szCs w:val="18"/>
              </w:rPr>
              <w:t>Wat vindt u van deze definitie?</w:t>
            </w:r>
          </w:p>
          <w:p w14:paraId="2E6A047D" w14:textId="77777777" w:rsidR="00104355" w:rsidRDefault="00721959" w:rsidP="00721959">
            <w:pPr>
              <w:pStyle w:val="INKStandaard"/>
              <w:rPr>
                <w:rFonts w:ascii="Verdana" w:hAnsi="Verdana"/>
                <w:sz w:val="18"/>
                <w:szCs w:val="18"/>
              </w:rPr>
            </w:pPr>
            <w:r>
              <w:rPr>
                <w:rFonts w:ascii="Verdana" w:hAnsi="Verdana"/>
                <w:sz w:val="18"/>
                <w:szCs w:val="18"/>
              </w:rPr>
              <w:t xml:space="preserve">1b. </w:t>
            </w:r>
            <w:r w:rsidR="00115071" w:rsidRPr="004173E8">
              <w:rPr>
                <w:rFonts w:ascii="Verdana" w:hAnsi="Verdana"/>
                <w:sz w:val="18"/>
                <w:szCs w:val="18"/>
              </w:rPr>
              <w:t>Wat ver</w:t>
            </w:r>
            <w:r w:rsidR="0000761F" w:rsidRPr="004173E8">
              <w:rPr>
                <w:rFonts w:ascii="Verdana" w:hAnsi="Verdana"/>
                <w:sz w:val="18"/>
                <w:szCs w:val="18"/>
              </w:rPr>
              <w:t>staat u onder Content</w:t>
            </w:r>
            <w:r w:rsidR="00115071" w:rsidRPr="004173E8">
              <w:rPr>
                <w:rFonts w:ascii="Verdana" w:hAnsi="Verdana"/>
                <w:sz w:val="18"/>
                <w:szCs w:val="18"/>
              </w:rPr>
              <w:t>?</w:t>
            </w:r>
          </w:p>
          <w:p w14:paraId="11C2B292" w14:textId="1990DFF4" w:rsidR="00721959" w:rsidRPr="004173E8" w:rsidRDefault="00721959" w:rsidP="00721959">
            <w:pPr>
              <w:pStyle w:val="INKStandaard"/>
              <w:rPr>
                <w:rFonts w:ascii="Verdana" w:hAnsi="Verdana"/>
                <w:sz w:val="18"/>
                <w:szCs w:val="18"/>
              </w:rPr>
            </w:pPr>
          </w:p>
        </w:tc>
      </w:tr>
      <w:tr w:rsidR="00104355" w:rsidRPr="004173E8" w14:paraId="1FCB1BC3" w14:textId="77777777" w:rsidTr="0000761F">
        <w:trPr>
          <w:trHeight w:val="255"/>
        </w:trPr>
        <w:tc>
          <w:tcPr>
            <w:tcW w:w="9634" w:type="dxa"/>
            <w:gridSpan w:val="2"/>
            <w:noWrap/>
            <w:tcMar>
              <w:top w:w="17" w:type="dxa"/>
              <w:left w:w="17" w:type="dxa"/>
              <w:bottom w:w="0" w:type="dxa"/>
              <w:right w:w="17" w:type="dxa"/>
            </w:tcMar>
          </w:tcPr>
          <w:p w14:paraId="16A8175A" w14:textId="2F5E91D7" w:rsidR="00104355" w:rsidRPr="004173E8" w:rsidRDefault="00104355" w:rsidP="005071D3">
            <w:pPr>
              <w:pStyle w:val="INKStandaard"/>
              <w:rPr>
                <w:rFonts w:ascii="Verdana" w:hAnsi="Verdana"/>
                <w:i/>
                <w:sz w:val="18"/>
                <w:szCs w:val="18"/>
              </w:rPr>
            </w:pPr>
            <w:r w:rsidRPr="004173E8">
              <w:rPr>
                <w:rFonts w:ascii="Verdana" w:hAnsi="Verdana"/>
                <w:i/>
                <w:sz w:val="18"/>
                <w:szCs w:val="18"/>
              </w:rPr>
              <w:t>&lt;</w:t>
            </w:r>
            <w:r w:rsidR="0000761F" w:rsidRPr="004173E8">
              <w:rPr>
                <w:rFonts w:ascii="Verdana" w:hAnsi="Verdana"/>
                <w:i/>
                <w:sz w:val="18"/>
                <w:szCs w:val="18"/>
              </w:rPr>
              <w:t>uw antwoord</w:t>
            </w:r>
            <w:r w:rsidRPr="004173E8">
              <w:rPr>
                <w:rFonts w:ascii="Verdana" w:hAnsi="Verdana"/>
                <w:i/>
                <w:sz w:val="18"/>
                <w:szCs w:val="18"/>
              </w:rPr>
              <w:t>&gt;</w:t>
            </w:r>
          </w:p>
          <w:p w14:paraId="508A1FDC" w14:textId="77777777" w:rsidR="00104355" w:rsidRDefault="00721959" w:rsidP="005071D3">
            <w:pPr>
              <w:pStyle w:val="INKStandaard"/>
              <w:rPr>
                <w:rFonts w:ascii="Verdana" w:hAnsi="Verdana"/>
                <w:sz w:val="18"/>
                <w:szCs w:val="18"/>
              </w:rPr>
            </w:pPr>
            <w:r>
              <w:rPr>
                <w:rFonts w:ascii="Verdana" w:hAnsi="Verdana"/>
                <w:sz w:val="18"/>
                <w:szCs w:val="18"/>
              </w:rPr>
              <w:lastRenderedPageBreak/>
              <w:t>1a.</w:t>
            </w:r>
          </w:p>
          <w:p w14:paraId="5A7AAD7E" w14:textId="77777777" w:rsidR="00721959" w:rsidRDefault="00721959" w:rsidP="005071D3">
            <w:pPr>
              <w:pStyle w:val="INKStandaard"/>
              <w:rPr>
                <w:rFonts w:ascii="Verdana" w:hAnsi="Verdana"/>
                <w:sz w:val="18"/>
                <w:szCs w:val="18"/>
              </w:rPr>
            </w:pPr>
          </w:p>
          <w:p w14:paraId="5A0DC17E" w14:textId="5CC4D730" w:rsidR="00721959" w:rsidRDefault="00721959" w:rsidP="005071D3">
            <w:pPr>
              <w:pStyle w:val="INKStandaard"/>
              <w:rPr>
                <w:rFonts w:ascii="Verdana" w:hAnsi="Verdana"/>
                <w:sz w:val="18"/>
                <w:szCs w:val="18"/>
              </w:rPr>
            </w:pPr>
            <w:r>
              <w:rPr>
                <w:rFonts w:ascii="Verdana" w:hAnsi="Verdana"/>
                <w:sz w:val="18"/>
                <w:szCs w:val="18"/>
              </w:rPr>
              <w:t>1b.</w:t>
            </w:r>
          </w:p>
          <w:p w14:paraId="67D552E0" w14:textId="77777777" w:rsidR="00C37D31" w:rsidRPr="004173E8" w:rsidRDefault="00C37D31" w:rsidP="005071D3">
            <w:pPr>
              <w:pStyle w:val="INKStandaard"/>
              <w:rPr>
                <w:rFonts w:ascii="Verdana" w:hAnsi="Verdana"/>
                <w:sz w:val="18"/>
                <w:szCs w:val="18"/>
              </w:rPr>
            </w:pPr>
          </w:p>
          <w:p w14:paraId="5DF51FA0" w14:textId="77777777" w:rsidR="007D4784" w:rsidRPr="004173E8" w:rsidRDefault="007D4784" w:rsidP="005071D3">
            <w:pPr>
              <w:pStyle w:val="INKStandaard"/>
              <w:rPr>
                <w:rFonts w:ascii="Verdana" w:hAnsi="Verdana"/>
                <w:sz w:val="18"/>
                <w:szCs w:val="18"/>
              </w:rPr>
            </w:pPr>
          </w:p>
        </w:tc>
      </w:tr>
      <w:tr w:rsidR="00104355" w:rsidRPr="004173E8" w14:paraId="73BEB366" w14:textId="77777777" w:rsidTr="0000761F">
        <w:trPr>
          <w:trHeight w:val="255"/>
        </w:trPr>
        <w:tc>
          <w:tcPr>
            <w:tcW w:w="704" w:type="dxa"/>
            <w:noWrap/>
            <w:tcMar>
              <w:top w:w="17" w:type="dxa"/>
              <w:left w:w="17" w:type="dxa"/>
              <w:bottom w:w="0" w:type="dxa"/>
              <w:right w:w="17" w:type="dxa"/>
            </w:tcMar>
          </w:tcPr>
          <w:p w14:paraId="4DF4CB20" w14:textId="77777777" w:rsidR="00104355" w:rsidRPr="004173E8" w:rsidRDefault="00104355" w:rsidP="005071D3">
            <w:pPr>
              <w:pStyle w:val="INKStandaard"/>
              <w:rPr>
                <w:rFonts w:ascii="Verdana" w:hAnsi="Verdana"/>
                <w:sz w:val="18"/>
                <w:szCs w:val="18"/>
              </w:rPr>
            </w:pPr>
            <w:r w:rsidRPr="004173E8">
              <w:rPr>
                <w:rFonts w:ascii="Verdana" w:hAnsi="Verdana"/>
                <w:sz w:val="18"/>
                <w:szCs w:val="18"/>
              </w:rPr>
              <w:lastRenderedPageBreak/>
              <w:t>2.</w:t>
            </w:r>
          </w:p>
        </w:tc>
        <w:tc>
          <w:tcPr>
            <w:tcW w:w="8930" w:type="dxa"/>
          </w:tcPr>
          <w:p w14:paraId="7DE7AF32" w14:textId="61421EDB" w:rsidR="0000761F" w:rsidRPr="00C37D31" w:rsidRDefault="0000761F" w:rsidP="0000761F">
            <w:pPr>
              <w:shd w:val="clear" w:color="auto" w:fill="FFFFFF"/>
              <w:spacing w:before="120" w:after="120" w:line="240" w:lineRule="auto"/>
              <w:rPr>
                <w:rFonts w:ascii="Verdana" w:eastAsia="Times New Roman" w:hAnsi="Verdana" w:cs="Arial"/>
                <w:sz w:val="18"/>
                <w:szCs w:val="18"/>
                <w:lang w:eastAsia="nl-NL"/>
              </w:rPr>
            </w:pPr>
            <w:r w:rsidRPr="00C37D31">
              <w:rPr>
                <w:rFonts w:ascii="Verdana" w:eastAsia="Times New Roman" w:hAnsi="Verdana" w:cs="Arial"/>
                <w:b/>
                <w:bCs/>
                <w:sz w:val="18"/>
                <w:szCs w:val="18"/>
                <w:lang w:eastAsia="nl-NL"/>
              </w:rPr>
              <w:t>Contentintegratie</w:t>
            </w:r>
            <w:r w:rsidRPr="00C37D31">
              <w:rPr>
                <w:rFonts w:ascii="Verdana" w:eastAsia="Times New Roman" w:hAnsi="Verdana" w:cs="Arial"/>
                <w:sz w:val="18"/>
                <w:szCs w:val="18"/>
                <w:lang w:eastAsia="nl-NL"/>
              </w:rPr>
              <w:t> </w:t>
            </w:r>
            <w:r w:rsidR="00280CF6" w:rsidRPr="00C37D31">
              <w:rPr>
                <w:rFonts w:ascii="Verdana" w:hAnsi="Verdana"/>
                <w:sz w:val="18"/>
                <w:szCs w:val="18"/>
              </w:rPr>
              <w:t>= het proces van het verzamelen, structureren, rangschikken en toegankelijke maken van alle relevante (vak)informatie in een bepaald segment, via één zoeksysteem/portaal.</w:t>
            </w:r>
          </w:p>
          <w:p w14:paraId="3C390395" w14:textId="0ACFE942" w:rsidR="0000761F" w:rsidRPr="00C37D31" w:rsidRDefault="0000761F" w:rsidP="0000761F">
            <w:pPr>
              <w:shd w:val="clear" w:color="auto" w:fill="FFFFFF"/>
              <w:spacing w:before="120" w:after="120" w:line="240" w:lineRule="auto"/>
              <w:rPr>
                <w:rFonts w:ascii="Verdana" w:eastAsia="Times New Roman" w:hAnsi="Verdana" w:cs="Arial"/>
                <w:sz w:val="18"/>
                <w:szCs w:val="18"/>
                <w:lang w:eastAsia="nl-NL"/>
              </w:rPr>
            </w:pPr>
            <w:r w:rsidRPr="00C37D31">
              <w:rPr>
                <w:rFonts w:ascii="Verdana" w:eastAsia="Times New Roman" w:hAnsi="Verdana" w:cs="Arial"/>
                <w:sz w:val="18"/>
                <w:szCs w:val="18"/>
                <w:lang w:eastAsia="nl-NL"/>
              </w:rPr>
              <w:t>Aanbieders van </w:t>
            </w:r>
            <w:hyperlink r:id="rId9" w:tooltip="Digitale bron" w:history="1">
              <w:r w:rsidRPr="00C37D31">
                <w:rPr>
                  <w:rFonts w:ascii="Verdana" w:eastAsia="Times New Roman" w:hAnsi="Verdana" w:cs="Arial"/>
                  <w:sz w:val="18"/>
                  <w:szCs w:val="18"/>
                  <w:lang w:eastAsia="nl-NL"/>
                </w:rPr>
                <w:t xml:space="preserve">digitale </w:t>
              </w:r>
              <w:r w:rsidR="002B7889" w:rsidRPr="00C37D31">
                <w:rPr>
                  <w:rFonts w:ascii="Verdana" w:eastAsia="Times New Roman" w:hAnsi="Verdana" w:cs="Arial"/>
                  <w:sz w:val="18"/>
                  <w:szCs w:val="18"/>
                  <w:lang w:eastAsia="nl-NL"/>
                </w:rPr>
                <w:t>content</w:t>
              </w:r>
            </w:hyperlink>
            <w:r w:rsidRPr="00C37D31">
              <w:rPr>
                <w:rFonts w:ascii="Verdana" w:eastAsia="Times New Roman" w:hAnsi="Verdana" w:cs="Arial"/>
                <w:sz w:val="18"/>
                <w:szCs w:val="18"/>
                <w:lang w:eastAsia="nl-NL"/>
              </w:rPr>
              <w:t> (zoals </w:t>
            </w:r>
            <w:hyperlink r:id="rId10" w:tooltip="Uitgever" w:history="1">
              <w:r w:rsidRPr="00C37D31">
                <w:rPr>
                  <w:rFonts w:ascii="Verdana" w:eastAsia="Times New Roman" w:hAnsi="Verdana" w:cs="Arial"/>
                  <w:sz w:val="18"/>
                  <w:szCs w:val="18"/>
                  <w:lang w:eastAsia="nl-NL"/>
                </w:rPr>
                <w:t>uitgevers</w:t>
              </w:r>
            </w:hyperlink>
            <w:r w:rsidRPr="00C37D31">
              <w:rPr>
                <w:rFonts w:ascii="Verdana" w:eastAsia="Times New Roman" w:hAnsi="Verdana" w:cs="Arial"/>
                <w:sz w:val="18"/>
                <w:szCs w:val="18"/>
                <w:lang w:eastAsia="nl-NL"/>
              </w:rPr>
              <w:t xml:space="preserve"> van vakinformatie) bieden al enkele jaren de mogelijkheid om een aantal van hun </w:t>
            </w:r>
            <w:r w:rsidR="002B7889" w:rsidRPr="00C37D31">
              <w:rPr>
                <w:rFonts w:ascii="Verdana" w:eastAsia="Times New Roman" w:hAnsi="Verdana" w:cs="Arial"/>
                <w:sz w:val="18"/>
                <w:szCs w:val="18"/>
                <w:lang w:eastAsia="nl-NL"/>
              </w:rPr>
              <w:t>content</w:t>
            </w:r>
            <w:r w:rsidRPr="00C37D31">
              <w:rPr>
                <w:rFonts w:ascii="Verdana" w:eastAsia="Times New Roman" w:hAnsi="Verdana" w:cs="Arial"/>
                <w:sz w:val="18"/>
                <w:szCs w:val="18"/>
                <w:lang w:eastAsia="nl-NL"/>
              </w:rPr>
              <w:t xml:space="preserve"> (titels) via een </w:t>
            </w:r>
            <w:hyperlink r:id="rId11" w:tooltip="Portaal (internet)" w:history="1">
              <w:r w:rsidRPr="00C37D31">
                <w:rPr>
                  <w:rFonts w:ascii="Verdana" w:eastAsia="Times New Roman" w:hAnsi="Verdana" w:cs="Arial"/>
                  <w:sz w:val="18"/>
                  <w:szCs w:val="18"/>
                  <w:lang w:eastAsia="nl-NL"/>
                </w:rPr>
                <w:t>portaal</w:t>
              </w:r>
            </w:hyperlink>
            <w:r w:rsidRPr="00C37D31">
              <w:rPr>
                <w:rFonts w:ascii="Verdana" w:eastAsia="Times New Roman" w:hAnsi="Verdana" w:cs="Arial"/>
                <w:sz w:val="18"/>
                <w:szCs w:val="18"/>
                <w:lang w:eastAsia="nl-NL"/>
              </w:rPr>
              <w:t> toegankelijk te maken. Deze portalen bieden echter normaal gesproken geen relevante </w:t>
            </w:r>
            <w:hyperlink r:id="rId12" w:tooltip="Content (media)" w:history="1">
              <w:r w:rsidRPr="00C37D31">
                <w:rPr>
                  <w:rFonts w:ascii="Verdana" w:eastAsia="Times New Roman" w:hAnsi="Verdana" w:cs="Arial"/>
                  <w:sz w:val="18"/>
                  <w:szCs w:val="18"/>
                  <w:lang w:eastAsia="nl-NL"/>
                </w:rPr>
                <w:t>content</w:t>
              </w:r>
            </w:hyperlink>
            <w:r w:rsidRPr="00C37D31">
              <w:rPr>
                <w:rFonts w:ascii="Verdana" w:eastAsia="Times New Roman" w:hAnsi="Verdana" w:cs="Arial"/>
                <w:sz w:val="18"/>
                <w:szCs w:val="18"/>
                <w:lang w:eastAsia="nl-NL"/>
              </w:rPr>
              <w:t xml:space="preserve"> van andere </w:t>
            </w:r>
            <w:r w:rsidRPr="00C37D31">
              <w:rPr>
                <w:rFonts w:ascii="Verdana" w:eastAsia="Times New Roman" w:hAnsi="Verdana" w:cs="Arial"/>
                <w:color w:val="202122"/>
                <w:sz w:val="18"/>
                <w:szCs w:val="18"/>
                <w:lang w:eastAsia="nl-NL"/>
              </w:rPr>
              <w:t xml:space="preserve">aanbieders. Gezien vanuit het perspectief van de (professionele) gebruiker lost dit daarom het probleem van integrale </w:t>
            </w:r>
            <w:r w:rsidRPr="00C37D31">
              <w:rPr>
                <w:rFonts w:ascii="Verdana" w:eastAsia="Times New Roman" w:hAnsi="Verdana" w:cs="Arial"/>
                <w:sz w:val="18"/>
                <w:szCs w:val="18"/>
                <w:lang w:eastAsia="nl-NL"/>
              </w:rPr>
              <w:t>informatieontsluiting slechts ten dele op.</w:t>
            </w:r>
          </w:p>
          <w:p w14:paraId="724B2CB0" w14:textId="17E1B804" w:rsidR="0000761F" w:rsidRPr="00C37D31" w:rsidRDefault="0000761F" w:rsidP="0000761F">
            <w:pPr>
              <w:shd w:val="clear" w:color="auto" w:fill="FFFFFF"/>
              <w:spacing w:before="120" w:after="120" w:line="240" w:lineRule="auto"/>
              <w:rPr>
                <w:rFonts w:ascii="Verdana" w:eastAsia="Times New Roman" w:hAnsi="Verdana" w:cs="Arial"/>
                <w:sz w:val="18"/>
                <w:szCs w:val="18"/>
                <w:lang w:eastAsia="nl-NL"/>
              </w:rPr>
            </w:pPr>
            <w:r w:rsidRPr="00C37D31">
              <w:rPr>
                <w:rFonts w:ascii="Verdana" w:eastAsia="Times New Roman" w:hAnsi="Verdana" w:cs="Arial"/>
                <w:sz w:val="18"/>
                <w:szCs w:val="18"/>
                <w:lang w:eastAsia="nl-NL"/>
              </w:rPr>
              <w:t>Contentintegratie biedt bron- en uitgever</w:t>
            </w:r>
            <w:r w:rsidR="002B7889" w:rsidRPr="00C37D31">
              <w:rPr>
                <w:rFonts w:ascii="Verdana" w:eastAsia="Times New Roman" w:hAnsi="Verdana" w:cs="Arial"/>
                <w:sz w:val="18"/>
                <w:szCs w:val="18"/>
                <w:lang w:eastAsia="nl-NL"/>
              </w:rPr>
              <w:t xml:space="preserve"> overstijgende</w:t>
            </w:r>
            <w:r w:rsidRPr="00C37D31">
              <w:rPr>
                <w:rFonts w:ascii="Verdana" w:eastAsia="Times New Roman" w:hAnsi="Verdana" w:cs="Arial"/>
                <w:sz w:val="18"/>
                <w:szCs w:val="18"/>
                <w:lang w:eastAsia="nl-NL"/>
              </w:rPr>
              <w:t xml:space="preserve"> functionaliteit. </w:t>
            </w:r>
            <w:r w:rsidR="00280CF6" w:rsidRPr="00C37D31">
              <w:rPr>
                <w:rFonts w:ascii="Verdana" w:eastAsia="Times New Roman" w:hAnsi="Verdana" w:cs="Arial"/>
                <w:sz w:val="18"/>
                <w:szCs w:val="18"/>
                <w:lang w:eastAsia="nl-NL"/>
              </w:rPr>
              <w:t>Verschillende soorten informatie binnen bronnen</w:t>
            </w:r>
            <w:r w:rsidRPr="00C37D31">
              <w:rPr>
                <w:rFonts w:ascii="Verdana" w:eastAsia="Times New Roman" w:hAnsi="Verdana" w:cs="Arial"/>
                <w:sz w:val="18"/>
                <w:szCs w:val="18"/>
                <w:lang w:eastAsia="nl-NL"/>
              </w:rPr>
              <w:t xml:space="preserve"> van </w:t>
            </w:r>
            <w:r w:rsidR="00280CF6" w:rsidRPr="00C37D31">
              <w:rPr>
                <w:rFonts w:ascii="Verdana" w:eastAsia="Times New Roman" w:hAnsi="Verdana" w:cs="Arial"/>
                <w:sz w:val="18"/>
                <w:szCs w:val="18"/>
                <w:lang w:eastAsia="nl-NL"/>
              </w:rPr>
              <w:t>diverse</w:t>
            </w:r>
            <w:r w:rsidRPr="00C37D31">
              <w:rPr>
                <w:rFonts w:ascii="Verdana" w:eastAsia="Times New Roman" w:hAnsi="Verdana" w:cs="Arial"/>
                <w:sz w:val="18"/>
                <w:szCs w:val="18"/>
                <w:lang w:eastAsia="nl-NL"/>
              </w:rPr>
              <w:t xml:space="preserve"> uitgevers in een bepaald segment waarvoor een gebruiker een </w:t>
            </w:r>
            <w:hyperlink r:id="rId13" w:tooltip="Licentie" w:history="1">
              <w:r w:rsidRPr="00C37D31">
                <w:rPr>
                  <w:rFonts w:ascii="Verdana" w:eastAsia="Times New Roman" w:hAnsi="Verdana" w:cs="Arial"/>
                  <w:sz w:val="18"/>
                  <w:szCs w:val="18"/>
                  <w:lang w:eastAsia="nl-NL"/>
                </w:rPr>
                <w:t>licentie</w:t>
              </w:r>
            </w:hyperlink>
            <w:r w:rsidRPr="00C37D31">
              <w:rPr>
                <w:rFonts w:ascii="Verdana" w:eastAsia="Times New Roman" w:hAnsi="Verdana" w:cs="Arial"/>
                <w:sz w:val="18"/>
                <w:szCs w:val="18"/>
                <w:lang w:eastAsia="nl-NL"/>
              </w:rPr>
              <w:t xml:space="preserve"> heeft en de relevante openbare bronnen worden via één informatiesysteem toegankelijk gemaakt. Hieraan worden in sommige gevallen de kennisdocumenten van de eigen organisatie toegevoegd. Professionele gebruikers kunnen hiermee toegang krijgen tot alle benodigde (vak)informatie via één zoeksysteem (bron: </w:t>
            </w:r>
            <w:proofErr w:type="spellStart"/>
            <w:r w:rsidRPr="00C37D31">
              <w:rPr>
                <w:rFonts w:ascii="Verdana" w:eastAsia="Times New Roman" w:hAnsi="Verdana" w:cs="Arial"/>
                <w:sz w:val="18"/>
                <w:szCs w:val="18"/>
                <w:lang w:eastAsia="nl-NL"/>
              </w:rPr>
              <w:t>wikipedia</w:t>
            </w:r>
            <w:proofErr w:type="spellEnd"/>
            <w:r w:rsidRPr="00C37D31">
              <w:rPr>
                <w:rFonts w:ascii="Verdana" w:eastAsia="Times New Roman" w:hAnsi="Verdana" w:cs="Arial"/>
                <w:sz w:val="18"/>
                <w:szCs w:val="18"/>
                <w:lang w:eastAsia="nl-NL"/>
              </w:rPr>
              <w:t>).</w:t>
            </w:r>
          </w:p>
          <w:p w14:paraId="336E6736" w14:textId="77777777" w:rsidR="00721959" w:rsidRPr="00C37D31" w:rsidRDefault="00721959" w:rsidP="005071D3">
            <w:pPr>
              <w:pStyle w:val="INKStandaard"/>
              <w:rPr>
                <w:rFonts w:ascii="Verdana" w:hAnsi="Verdana"/>
                <w:sz w:val="18"/>
                <w:szCs w:val="18"/>
              </w:rPr>
            </w:pPr>
            <w:r w:rsidRPr="00C37D31">
              <w:rPr>
                <w:rFonts w:ascii="Verdana" w:hAnsi="Verdana"/>
                <w:sz w:val="18"/>
                <w:szCs w:val="18"/>
              </w:rPr>
              <w:t xml:space="preserve">2a. </w:t>
            </w:r>
            <w:r w:rsidR="0000761F" w:rsidRPr="00C37D31">
              <w:rPr>
                <w:rFonts w:ascii="Verdana" w:hAnsi="Verdana"/>
                <w:sz w:val="18"/>
                <w:szCs w:val="18"/>
              </w:rPr>
              <w:t>Wat vindt u van deze definitie?</w:t>
            </w:r>
          </w:p>
          <w:p w14:paraId="28210B11" w14:textId="483FDCF0" w:rsidR="0000761F" w:rsidRPr="00C37D31" w:rsidRDefault="00721959" w:rsidP="005071D3">
            <w:pPr>
              <w:pStyle w:val="INKStandaard"/>
              <w:rPr>
                <w:rFonts w:ascii="Verdana" w:hAnsi="Verdana"/>
                <w:sz w:val="18"/>
                <w:szCs w:val="18"/>
              </w:rPr>
            </w:pPr>
            <w:r w:rsidRPr="00C37D31">
              <w:rPr>
                <w:rFonts w:ascii="Verdana" w:hAnsi="Verdana"/>
                <w:sz w:val="18"/>
                <w:szCs w:val="18"/>
              </w:rPr>
              <w:t>2b.</w:t>
            </w:r>
            <w:r w:rsidR="0000761F" w:rsidRPr="00C37D31">
              <w:rPr>
                <w:rFonts w:ascii="Verdana" w:hAnsi="Verdana"/>
                <w:sz w:val="18"/>
                <w:szCs w:val="18"/>
              </w:rPr>
              <w:t xml:space="preserve"> Wat verstaat u onder Contentintegratie?</w:t>
            </w:r>
          </w:p>
          <w:p w14:paraId="432168CF" w14:textId="104EDA8D" w:rsidR="0000761F" w:rsidRPr="004173E8" w:rsidRDefault="0000761F" w:rsidP="005071D3">
            <w:pPr>
              <w:pStyle w:val="INKStandaard"/>
              <w:rPr>
                <w:rFonts w:ascii="Verdana" w:hAnsi="Verdana"/>
                <w:sz w:val="18"/>
                <w:szCs w:val="18"/>
              </w:rPr>
            </w:pPr>
          </w:p>
        </w:tc>
      </w:tr>
      <w:tr w:rsidR="00104355" w:rsidRPr="004173E8" w14:paraId="7FA87947" w14:textId="77777777" w:rsidTr="0000761F">
        <w:trPr>
          <w:trHeight w:val="255"/>
        </w:trPr>
        <w:tc>
          <w:tcPr>
            <w:tcW w:w="9634" w:type="dxa"/>
            <w:gridSpan w:val="2"/>
            <w:noWrap/>
            <w:tcMar>
              <w:top w:w="17" w:type="dxa"/>
              <w:left w:w="17" w:type="dxa"/>
              <w:bottom w:w="0" w:type="dxa"/>
              <w:right w:w="17" w:type="dxa"/>
            </w:tcMar>
          </w:tcPr>
          <w:p w14:paraId="75F546F7" w14:textId="3DC44E33" w:rsidR="00104355" w:rsidRPr="004173E8" w:rsidRDefault="00104355" w:rsidP="005071D3">
            <w:pPr>
              <w:pStyle w:val="INKStandaard"/>
              <w:rPr>
                <w:rFonts w:ascii="Verdana" w:hAnsi="Verdana"/>
                <w:i/>
                <w:sz w:val="18"/>
                <w:szCs w:val="18"/>
              </w:rPr>
            </w:pPr>
            <w:r w:rsidRPr="004173E8">
              <w:rPr>
                <w:rFonts w:ascii="Verdana" w:hAnsi="Verdana"/>
                <w:i/>
                <w:sz w:val="18"/>
                <w:szCs w:val="18"/>
              </w:rPr>
              <w:t>&lt;</w:t>
            </w:r>
            <w:r w:rsidR="0000761F" w:rsidRPr="004173E8">
              <w:rPr>
                <w:rFonts w:ascii="Verdana" w:hAnsi="Verdana"/>
                <w:i/>
                <w:sz w:val="18"/>
                <w:szCs w:val="18"/>
              </w:rPr>
              <w:t>uw antwoord</w:t>
            </w:r>
            <w:r w:rsidRPr="004173E8">
              <w:rPr>
                <w:rFonts w:ascii="Verdana" w:hAnsi="Verdana"/>
                <w:i/>
                <w:sz w:val="18"/>
                <w:szCs w:val="18"/>
              </w:rPr>
              <w:t>&gt;</w:t>
            </w:r>
          </w:p>
          <w:p w14:paraId="5E63CD82" w14:textId="77777777" w:rsidR="00104355" w:rsidRDefault="00721959" w:rsidP="005071D3">
            <w:pPr>
              <w:pStyle w:val="INKStandaard"/>
              <w:rPr>
                <w:rFonts w:ascii="Verdana" w:hAnsi="Verdana"/>
                <w:sz w:val="18"/>
                <w:szCs w:val="18"/>
              </w:rPr>
            </w:pPr>
            <w:r>
              <w:rPr>
                <w:rFonts w:ascii="Verdana" w:hAnsi="Verdana"/>
                <w:sz w:val="18"/>
                <w:szCs w:val="18"/>
              </w:rPr>
              <w:t>2a.</w:t>
            </w:r>
          </w:p>
          <w:p w14:paraId="550BB8FB" w14:textId="77777777" w:rsidR="00721959" w:rsidRDefault="00721959" w:rsidP="005071D3">
            <w:pPr>
              <w:pStyle w:val="INKStandaard"/>
              <w:rPr>
                <w:rFonts w:ascii="Verdana" w:hAnsi="Verdana"/>
                <w:sz w:val="18"/>
                <w:szCs w:val="18"/>
              </w:rPr>
            </w:pPr>
          </w:p>
          <w:p w14:paraId="2EF8CC47" w14:textId="19C179CA" w:rsidR="00721959" w:rsidRPr="004173E8" w:rsidRDefault="00721959" w:rsidP="005071D3">
            <w:pPr>
              <w:pStyle w:val="INKStandaard"/>
              <w:rPr>
                <w:rFonts w:ascii="Verdana" w:hAnsi="Verdana"/>
                <w:sz w:val="18"/>
                <w:szCs w:val="18"/>
              </w:rPr>
            </w:pPr>
            <w:r>
              <w:rPr>
                <w:rFonts w:ascii="Verdana" w:hAnsi="Verdana"/>
                <w:sz w:val="18"/>
                <w:szCs w:val="18"/>
              </w:rPr>
              <w:t>2b.</w:t>
            </w:r>
          </w:p>
          <w:p w14:paraId="35CFCAEB" w14:textId="77777777" w:rsidR="00104355" w:rsidRPr="004173E8" w:rsidRDefault="00104355" w:rsidP="005071D3">
            <w:pPr>
              <w:pStyle w:val="INKStandaard"/>
              <w:rPr>
                <w:rFonts w:ascii="Verdana" w:hAnsi="Verdana"/>
                <w:sz w:val="18"/>
                <w:szCs w:val="18"/>
              </w:rPr>
            </w:pPr>
          </w:p>
        </w:tc>
      </w:tr>
      <w:tr w:rsidR="00104355" w:rsidRPr="004173E8" w14:paraId="7723EC05" w14:textId="77777777" w:rsidTr="0000761F">
        <w:trPr>
          <w:trHeight w:val="255"/>
        </w:trPr>
        <w:tc>
          <w:tcPr>
            <w:tcW w:w="704" w:type="dxa"/>
            <w:noWrap/>
            <w:tcMar>
              <w:top w:w="17" w:type="dxa"/>
              <w:left w:w="17" w:type="dxa"/>
              <w:bottom w:w="0" w:type="dxa"/>
              <w:right w:w="17" w:type="dxa"/>
            </w:tcMar>
          </w:tcPr>
          <w:p w14:paraId="7D4185CF" w14:textId="77777777" w:rsidR="00104355" w:rsidRPr="004173E8" w:rsidRDefault="00104355" w:rsidP="005071D3">
            <w:pPr>
              <w:pStyle w:val="INKStandaard"/>
              <w:rPr>
                <w:rFonts w:ascii="Verdana" w:hAnsi="Verdana"/>
                <w:sz w:val="18"/>
                <w:szCs w:val="18"/>
              </w:rPr>
            </w:pPr>
            <w:r w:rsidRPr="004173E8">
              <w:rPr>
                <w:rFonts w:ascii="Verdana" w:hAnsi="Verdana"/>
                <w:sz w:val="18"/>
                <w:szCs w:val="18"/>
              </w:rPr>
              <w:t>3.</w:t>
            </w:r>
          </w:p>
        </w:tc>
        <w:tc>
          <w:tcPr>
            <w:tcW w:w="8930" w:type="dxa"/>
          </w:tcPr>
          <w:p w14:paraId="3B02817F" w14:textId="5A099027" w:rsidR="00104355" w:rsidRPr="004173E8" w:rsidRDefault="00B02607" w:rsidP="005071D3">
            <w:pPr>
              <w:pStyle w:val="INKStandaard"/>
              <w:rPr>
                <w:rFonts w:ascii="Verdana" w:hAnsi="Verdana"/>
                <w:sz w:val="18"/>
                <w:szCs w:val="18"/>
              </w:rPr>
            </w:pPr>
            <w:r w:rsidRPr="004173E8">
              <w:rPr>
                <w:rFonts w:ascii="Verdana" w:hAnsi="Verdana"/>
                <w:sz w:val="18"/>
                <w:szCs w:val="18"/>
              </w:rPr>
              <w:t>Op welke markt begeeft uw organisatie zich</w:t>
            </w:r>
            <w:r w:rsidR="00CF630F">
              <w:rPr>
                <w:rFonts w:ascii="Verdana" w:hAnsi="Verdana"/>
                <w:sz w:val="18"/>
                <w:szCs w:val="18"/>
              </w:rPr>
              <w:t>, wa</w:t>
            </w:r>
            <w:r w:rsidR="002B7889">
              <w:rPr>
                <w:rFonts w:ascii="Verdana" w:hAnsi="Verdana"/>
                <w:sz w:val="18"/>
                <w:szCs w:val="18"/>
              </w:rPr>
              <w:t xml:space="preserve">t </w:t>
            </w:r>
            <w:r w:rsidRPr="004173E8">
              <w:rPr>
                <w:rFonts w:ascii="Verdana" w:hAnsi="Verdana"/>
                <w:sz w:val="18"/>
                <w:szCs w:val="18"/>
              </w:rPr>
              <w:t xml:space="preserve">zijn </w:t>
            </w:r>
            <w:r w:rsidR="00CF630F">
              <w:rPr>
                <w:rFonts w:ascii="Verdana" w:hAnsi="Verdana"/>
                <w:sz w:val="18"/>
                <w:szCs w:val="18"/>
              </w:rPr>
              <w:t>de (</w:t>
            </w:r>
            <w:r w:rsidRPr="004173E8">
              <w:rPr>
                <w:rFonts w:ascii="Verdana" w:hAnsi="Verdana"/>
                <w:sz w:val="18"/>
                <w:szCs w:val="18"/>
              </w:rPr>
              <w:t>kern)activiteiten</w:t>
            </w:r>
            <w:r w:rsidR="00CF630F">
              <w:rPr>
                <w:rFonts w:ascii="Verdana" w:hAnsi="Verdana"/>
                <w:sz w:val="18"/>
                <w:szCs w:val="18"/>
              </w:rPr>
              <w:t xml:space="preserve"> van uw organisatie</w:t>
            </w:r>
            <w:r w:rsidR="002B7889">
              <w:rPr>
                <w:rFonts w:ascii="Verdana" w:hAnsi="Verdana"/>
                <w:sz w:val="18"/>
                <w:szCs w:val="18"/>
              </w:rPr>
              <w:t xml:space="preserve"> en hoe verhoudt zich dit tot de </w:t>
            </w:r>
            <w:r w:rsidR="00C37D31">
              <w:rPr>
                <w:rFonts w:ascii="Verdana" w:hAnsi="Verdana"/>
                <w:sz w:val="18"/>
                <w:szCs w:val="18"/>
              </w:rPr>
              <w:t>in het marktconsultatiedocument beschreven behoefte ten aanzien van een C</w:t>
            </w:r>
            <w:r w:rsidR="002B7889">
              <w:rPr>
                <w:rFonts w:ascii="Verdana" w:hAnsi="Verdana"/>
                <w:sz w:val="18"/>
                <w:szCs w:val="18"/>
              </w:rPr>
              <w:t xml:space="preserve">ontent </w:t>
            </w:r>
            <w:r w:rsidR="00721959">
              <w:rPr>
                <w:rFonts w:ascii="Verdana" w:hAnsi="Verdana"/>
                <w:sz w:val="18"/>
                <w:szCs w:val="18"/>
              </w:rPr>
              <w:t>I</w:t>
            </w:r>
            <w:r w:rsidR="002B7889">
              <w:rPr>
                <w:rFonts w:ascii="Verdana" w:hAnsi="Verdana"/>
                <w:sz w:val="18"/>
                <w:szCs w:val="18"/>
              </w:rPr>
              <w:t xml:space="preserve">ntegratie </w:t>
            </w:r>
            <w:r w:rsidR="00721959">
              <w:rPr>
                <w:rFonts w:ascii="Verdana" w:hAnsi="Verdana"/>
                <w:sz w:val="18"/>
                <w:szCs w:val="18"/>
              </w:rPr>
              <w:t>V</w:t>
            </w:r>
            <w:r w:rsidR="002B7889">
              <w:rPr>
                <w:rFonts w:ascii="Verdana" w:hAnsi="Verdana"/>
                <w:sz w:val="18"/>
                <w:szCs w:val="18"/>
              </w:rPr>
              <w:t>oorziening</w:t>
            </w:r>
            <w:r w:rsidRPr="004173E8">
              <w:rPr>
                <w:rFonts w:ascii="Verdana" w:hAnsi="Verdana"/>
                <w:sz w:val="18"/>
                <w:szCs w:val="18"/>
              </w:rPr>
              <w:t>?</w:t>
            </w:r>
          </w:p>
          <w:p w14:paraId="55B7617D" w14:textId="255AA2FF" w:rsidR="00B02607" w:rsidRPr="004173E8" w:rsidRDefault="00B02607" w:rsidP="005071D3">
            <w:pPr>
              <w:pStyle w:val="INKStandaard"/>
              <w:rPr>
                <w:rFonts w:ascii="Verdana" w:hAnsi="Verdana"/>
                <w:sz w:val="18"/>
                <w:szCs w:val="18"/>
              </w:rPr>
            </w:pPr>
          </w:p>
        </w:tc>
      </w:tr>
      <w:tr w:rsidR="00104355" w:rsidRPr="004173E8" w14:paraId="158A745F" w14:textId="77777777" w:rsidTr="0000761F">
        <w:trPr>
          <w:trHeight w:val="255"/>
        </w:trPr>
        <w:tc>
          <w:tcPr>
            <w:tcW w:w="9634" w:type="dxa"/>
            <w:gridSpan w:val="2"/>
            <w:noWrap/>
            <w:tcMar>
              <w:top w:w="17" w:type="dxa"/>
              <w:left w:w="17" w:type="dxa"/>
              <w:bottom w:w="0" w:type="dxa"/>
              <w:right w:w="17" w:type="dxa"/>
            </w:tcMar>
          </w:tcPr>
          <w:p w14:paraId="3822866F" w14:textId="6A2EB0BD" w:rsidR="00104355" w:rsidRPr="004173E8" w:rsidRDefault="00104355" w:rsidP="005071D3">
            <w:pPr>
              <w:pStyle w:val="INKStandaard"/>
              <w:rPr>
                <w:rFonts w:ascii="Verdana" w:hAnsi="Verdana"/>
                <w:i/>
                <w:sz w:val="18"/>
                <w:szCs w:val="18"/>
              </w:rPr>
            </w:pPr>
            <w:r w:rsidRPr="004173E8">
              <w:rPr>
                <w:rFonts w:ascii="Verdana" w:hAnsi="Verdana"/>
                <w:i/>
                <w:sz w:val="18"/>
                <w:szCs w:val="18"/>
              </w:rPr>
              <w:t>&lt;</w:t>
            </w:r>
            <w:r w:rsidR="0000761F" w:rsidRPr="004173E8">
              <w:rPr>
                <w:rFonts w:ascii="Verdana" w:hAnsi="Verdana"/>
                <w:i/>
                <w:sz w:val="18"/>
                <w:szCs w:val="18"/>
              </w:rPr>
              <w:t>uw antwoord</w:t>
            </w:r>
            <w:r w:rsidRPr="004173E8">
              <w:rPr>
                <w:rFonts w:ascii="Verdana" w:hAnsi="Verdana"/>
                <w:i/>
                <w:sz w:val="18"/>
                <w:szCs w:val="18"/>
              </w:rPr>
              <w:t>&gt;</w:t>
            </w:r>
          </w:p>
          <w:p w14:paraId="7AD8EFA9" w14:textId="77777777" w:rsidR="00104355" w:rsidRPr="004173E8" w:rsidRDefault="00104355" w:rsidP="005071D3">
            <w:pPr>
              <w:pStyle w:val="INKStandaard"/>
              <w:rPr>
                <w:rFonts w:ascii="Verdana" w:hAnsi="Verdana"/>
                <w:sz w:val="18"/>
                <w:szCs w:val="18"/>
              </w:rPr>
            </w:pPr>
          </w:p>
          <w:p w14:paraId="6F6F2279" w14:textId="77777777" w:rsidR="00104355" w:rsidRPr="004173E8" w:rsidRDefault="00104355" w:rsidP="005071D3">
            <w:pPr>
              <w:pStyle w:val="INKStandaard"/>
              <w:rPr>
                <w:rFonts w:ascii="Verdana" w:hAnsi="Verdana"/>
                <w:sz w:val="18"/>
                <w:szCs w:val="18"/>
              </w:rPr>
            </w:pPr>
          </w:p>
        </w:tc>
      </w:tr>
      <w:tr w:rsidR="004173E8" w:rsidRPr="004173E8" w14:paraId="6441251E" w14:textId="77777777" w:rsidTr="008C208C">
        <w:trPr>
          <w:trHeight w:val="255"/>
        </w:trPr>
        <w:tc>
          <w:tcPr>
            <w:tcW w:w="704" w:type="dxa"/>
            <w:noWrap/>
            <w:tcMar>
              <w:top w:w="17" w:type="dxa"/>
              <w:left w:w="17" w:type="dxa"/>
              <w:bottom w:w="0" w:type="dxa"/>
              <w:right w:w="17" w:type="dxa"/>
            </w:tcMar>
          </w:tcPr>
          <w:p w14:paraId="5998F8F8" w14:textId="714A434F" w:rsidR="004173E8" w:rsidRPr="004173E8" w:rsidRDefault="004173E8" w:rsidP="008C208C">
            <w:pPr>
              <w:pStyle w:val="INKStandaard"/>
              <w:rPr>
                <w:rFonts w:ascii="Verdana" w:hAnsi="Verdana"/>
                <w:sz w:val="18"/>
                <w:szCs w:val="18"/>
              </w:rPr>
            </w:pPr>
            <w:r>
              <w:rPr>
                <w:rFonts w:ascii="Verdana" w:hAnsi="Verdana"/>
                <w:sz w:val="18"/>
                <w:szCs w:val="18"/>
              </w:rPr>
              <w:t>4</w:t>
            </w:r>
            <w:r w:rsidRPr="004173E8">
              <w:rPr>
                <w:rFonts w:ascii="Verdana" w:hAnsi="Verdana"/>
                <w:sz w:val="18"/>
                <w:szCs w:val="18"/>
              </w:rPr>
              <w:t>.</w:t>
            </w:r>
          </w:p>
        </w:tc>
        <w:tc>
          <w:tcPr>
            <w:tcW w:w="8930" w:type="dxa"/>
          </w:tcPr>
          <w:p w14:paraId="5C9439AE" w14:textId="084184D6" w:rsidR="004173E8" w:rsidRPr="004173E8" w:rsidRDefault="00FB4E6E" w:rsidP="008C208C">
            <w:pPr>
              <w:pStyle w:val="INKStandaard"/>
              <w:rPr>
                <w:rFonts w:ascii="Verdana" w:hAnsi="Verdana"/>
                <w:sz w:val="18"/>
                <w:szCs w:val="18"/>
              </w:rPr>
            </w:pPr>
            <w:r>
              <w:rPr>
                <w:rFonts w:ascii="Verdana" w:hAnsi="Verdana"/>
                <w:sz w:val="18"/>
                <w:szCs w:val="18"/>
              </w:rPr>
              <w:t>Welke vormen van digitale content kunnen door u</w:t>
            </w:r>
            <w:r w:rsidR="00574538">
              <w:rPr>
                <w:rFonts w:ascii="Verdana" w:hAnsi="Verdana"/>
                <w:sz w:val="18"/>
                <w:szCs w:val="18"/>
              </w:rPr>
              <w:t xml:space="preserve">w systeem </w:t>
            </w:r>
            <w:r>
              <w:rPr>
                <w:rFonts w:ascii="Verdana" w:hAnsi="Verdana"/>
                <w:sz w:val="18"/>
                <w:szCs w:val="18"/>
              </w:rPr>
              <w:t>beschikbaar gesteld worden?</w:t>
            </w:r>
          </w:p>
          <w:p w14:paraId="3D759E27" w14:textId="77777777" w:rsidR="004173E8" w:rsidRPr="004173E8" w:rsidRDefault="004173E8" w:rsidP="008C208C">
            <w:pPr>
              <w:pStyle w:val="INKStandaard"/>
              <w:rPr>
                <w:rFonts w:ascii="Verdana" w:hAnsi="Verdana"/>
                <w:sz w:val="18"/>
                <w:szCs w:val="18"/>
              </w:rPr>
            </w:pPr>
          </w:p>
        </w:tc>
      </w:tr>
      <w:tr w:rsidR="004173E8" w:rsidRPr="004173E8" w14:paraId="416DFBBE" w14:textId="77777777" w:rsidTr="008C208C">
        <w:trPr>
          <w:trHeight w:val="255"/>
        </w:trPr>
        <w:tc>
          <w:tcPr>
            <w:tcW w:w="9634" w:type="dxa"/>
            <w:gridSpan w:val="2"/>
            <w:noWrap/>
            <w:tcMar>
              <w:top w:w="17" w:type="dxa"/>
              <w:left w:w="17" w:type="dxa"/>
              <w:bottom w:w="0" w:type="dxa"/>
              <w:right w:w="17" w:type="dxa"/>
            </w:tcMar>
          </w:tcPr>
          <w:p w14:paraId="0F6547C2" w14:textId="77777777" w:rsidR="004173E8" w:rsidRPr="004173E8" w:rsidRDefault="004173E8" w:rsidP="008C208C">
            <w:pPr>
              <w:pStyle w:val="INKStandaard"/>
              <w:rPr>
                <w:rFonts w:ascii="Verdana" w:hAnsi="Verdana"/>
                <w:i/>
                <w:sz w:val="18"/>
                <w:szCs w:val="18"/>
              </w:rPr>
            </w:pPr>
            <w:r w:rsidRPr="004173E8">
              <w:rPr>
                <w:rFonts w:ascii="Verdana" w:hAnsi="Verdana"/>
                <w:i/>
                <w:sz w:val="18"/>
                <w:szCs w:val="18"/>
              </w:rPr>
              <w:t>&lt;uw antwoord&gt;</w:t>
            </w:r>
          </w:p>
          <w:p w14:paraId="3B7EA1E3" w14:textId="77777777" w:rsidR="004173E8" w:rsidRPr="004173E8" w:rsidRDefault="004173E8" w:rsidP="008C208C">
            <w:pPr>
              <w:pStyle w:val="INKStandaard"/>
              <w:rPr>
                <w:rFonts w:ascii="Verdana" w:hAnsi="Verdana"/>
                <w:sz w:val="18"/>
                <w:szCs w:val="18"/>
              </w:rPr>
            </w:pPr>
          </w:p>
          <w:p w14:paraId="04155517" w14:textId="77777777" w:rsidR="004173E8" w:rsidRPr="004173E8" w:rsidRDefault="004173E8" w:rsidP="008C208C">
            <w:pPr>
              <w:pStyle w:val="INKStandaard"/>
              <w:rPr>
                <w:rFonts w:ascii="Verdana" w:hAnsi="Verdana"/>
                <w:sz w:val="18"/>
                <w:szCs w:val="18"/>
              </w:rPr>
            </w:pPr>
          </w:p>
        </w:tc>
      </w:tr>
      <w:tr w:rsidR="00A60721" w:rsidRPr="004173E8" w14:paraId="05E9CF42" w14:textId="77777777" w:rsidTr="00155ACF">
        <w:trPr>
          <w:trHeight w:val="255"/>
        </w:trPr>
        <w:tc>
          <w:tcPr>
            <w:tcW w:w="704" w:type="dxa"/>
            <w:noWrap/>
            <w:tcMar>
              <w:top w:w="17" w:type="dxa"/>
              <w:left w:w="17" w:type="dxa"/>
              <w:bottom w:w="0" w:type="dxa"/>
              <w:right w:w="17" w:type="dxa"/>
            </w:tcMar>
          </w:tcPr>
          <w:p w14:paraId="562F1EE7" w14:textId="029359C1" w:rsidR="00A60721" w:rsidRPr="004173E8" w:rsidRDefault="00A60721" w:rsidP="00155ACF">
            <w:pPr>
              <w:pStyle w:val="INKStandaard"/>
              <w:rPr>
                <w:rFonts w:ascii="Verdana" w:hAnsi="Verdana"/>
                <w:sz w:val="18"/>
                <w:szCs w:val="18"/>
              </w:rPr>
            </w:pPr>
            <w:r>
              <w:rPr>
                <w:rFonts w:ascii="Verdana" w:hAnsi="Verdana"/>
                <w:sz w:val="18"/>
                <w:szCs w:val="18"/>
              </w:rPr>
              <w:t>5</w:t>
            </w:r>
            <w:r w:rsidRPr="004173E8">
              <w:rPr>
                <w:rFonts w:ascii="Verdana" w:hAnsi="Verdana"/>
                <w:sz w:val="18"/>
                <w:szCs w:val="18"/>
              </w:rPr>
              <w:t>.</w:t>
            </w:r>
          </w:p>
        </w:tc>
        <w:tc>
          <w:tcPr>
            <w:tcW w:w="8930" w:type="dxa"/>
          </w:tcPr>
          <w:p w14:paraId="68C15BA8" w14:textId="77C6540D" w:rsidR="00A60721" w:rsidRDefault="000D72F4" w:rsidP="00155ACF">
            <w:pPr>
              <w:pStyle w:val="INKStandaard"/>
              <w:rPr>
                <w:rFonts w:ascii="Verdana" w:hAnsi="Verdana"/>
                <w:sz w:val="18"/>
                <w:szCs w:val="18"/>
              </w:rPr>
            </w:pPr>
            <w:r>
              <w:rPr>
                <w:rFonts w:ascii="Verdana" w:hAnsi="Verdana"/>
                <w:sz w:val="18"/>
                <w:szCs w:val="18"/>
              </w:rPr>
              <w:t xml:space="preserve">5a. </w:t>
            </w:r>
            <w:r w:rsidR="00A60721">
              <w:rPr>
                <w:rFonts w:ascii="Verdana" w:hAnsi="Verdana"/>
                <w:sz w:val="18"/>
                <w:szCs w:val="18"/>
              </w:rPr>
              <w:t xml:space="preserve">Is het mogelijk om content </w:t>
            </w:r>
            <w:r w:rsidR="00203CAA">
              <w:rPr>
                <w:rFonts w:ascii="Verdana" w:hAnsi="Verdana"/>
                <w:sz w:val="18"/>
                <w:szCs w:val="18"/>
              </w:rPr>
              <w:t>é</w:t>
            </w:r>
            <w:r w:rsidR="00A60721">
              <w:rPr>
                <w:rFonts w:ascii="Verdana" w:hAnsi="Verdana"/>
                <w:sz w:val="18"/>
                <w:szCs w:val="18"/>
              </w:rPr>
              <w:t>n de Content Integrat</w:t>
            </w:r>
            <w:r w:rsidR="00203CAA">
              <w:rPr>
                <w:rFonts w:ascii="Verdana" w:hAnsi="Verdana"/>
                <w:sz w:val="18"/>
                <w:szCs w:val="18"/>
              </w:rPr>
              <w:t>ie V</w:t>
            </w:r>
            <w:r w:rsidR="00A60721">
              <w:rPr>
                <w:rFonts w:ascii="Verdana" w:hAnsi="Verdana"/>
                <w:sz w:val="18"/>
                <w:szCs w:val="18"/>
              </w:rPr>
              <w:t xml:space="preserve">oorziening afzonderlijk van elkaar in te kopen en </w:t>
            </w:r>
            <w:r w:rsidR="007D28B1">
              <w:rPr>
                <w:rFonts w:ascii="Verdana" w:hAnsi="Verdana"/>
                <w:sz w:val="18"/>
                <w:szCs w:val="18"/>
              </w:rPr>
              <w:t xml:space="preserve">zo ja, </w:t>
            </w:r>
            <w:r w:rsidR="00A60721">
              <w:rPr>
                <w:rFonts w:ascii="Verdana" w:hAnsi="Verdana"/>
                <w:sz w:val="18"/>
                <w:szCs w:val="18"/>
              </w:rPr>
              <w:t>welke voorwaarden hanteert u?</w:t>
            </w:r>
          </w:p>
          <w:p w14:paraId="5D85F9A0" w14:textId="77777777" w:rsidR="000D72F4" w:rsidRDefault="000D72F4" w:rsidP="00155ACF">
            <w:pPr>
              <w:pStyle w:val="INKStandaard"/>
              <w:rPr>
                <w:rFonts w:ascii="Verdana" w:hAnsi="Verdana"/>
                <w:sz w:val="18"/>
                <w:szCs w:val="18"/>
              </w:rPr>
            </w:pPr>
          </w:p>
          <w:p w14:paraId="0E936A44" w14:textId="6D77C746" w:rsidR="000D72F4" w:rsidRPr="004173E8" w:rsidRDefault="000D72F4" w:rsidP="00155ACF">
            <w:pPr>
              <w:pStyle w:val="INKStandaard"/>
              <w:rPr>
                <w:rFonts w:ascii="Verdana" w:hAnsi="Verdana"/>
                <w:sz w:val="18"/>
                <w:szCs w:val="18"/>
              </w:rPr>
            </w:pPr>
            <w:r>
              <w:rPr>
                <w:rFonts w:ascii="Verdana" w:hAnsi="Verdana"/>
                <w:sz w:val="18"/>
                <w:szCs w:val="18"/>
              </w:rPr>
              <w:t>5b. Zijn er op dit moment klanten die enkel van een door u geleverde Content Integratie Voorziening gebruik maken, zonder aanvullende content-overeenkomst met dezelfde organisatie?</w:t>
            </w:r>
          </w:p>
          <w:p w14:paraId="5CE630C5" w14:textId="77777777" w:rsidR="00A60721" w:rsidRPr="004173E8" w:rsidRDefault="00A60721" w:rsidP="00155ACF">
            <w:pPr>
              <w:pStyle w:val="INKStandaard"/>
              <w:rPr>
                <w:rFonts w:ascii="Verdana" w:hAnsi="Verdana"/>
                <w:sz w:val="18"/>
                <w:szCs w:val="18"/>
              </w:rPr>
            </w:pPr>
          </w:p>
        </w:tc>
      </w:tr>
      <w:tr w:rsidR="00A60721" w:rsidRPr="004173E8" w14:paraId="070FBD24" w14:textId="77777777" w:rsidTr="00155ACF">
        <w:trPr>
          <w:trHeight w:val="255"/>
        </w:trPr>
        <w:tc>
          <w:tcPr>
            <w:tcW w:w="9634" w:type="dxa"/>
            <w:gridSpan w:val="2"/>
            <w:noWrap/>
            <w:tcMar>
              <w:top w:w="17" w:type="dxa"/>
              <w:left w:w="17" w:type="dxa"/>
              <w:bottom w:w="0" w:type="dxa"/>
              <w:right w:w="17" w:type="dxa"/>
            </w:tcMar>
          </w:tcPr>
          <w:p w14:paraId="3E80AF59" w14:textId="247A97BF" w:rsidR="00A60721" w:rsidRPr="004173E8" w:rsidRDefault="00A60721" w:rsidP="00155ACF">
            <w:pPr>
              <w:pStyle w:val="INKStandaard"/>
              <w:rPr>
                <w:rFonts w:ascii="Verdana" w:hAnsi="Verdana"/>
                <w:i/>
                <w:sz w:val="18"/>
                <w:szCs w:val="18"/>
              </w:rPr>
            </w:pPr>
            <w:r w:rsidRPr="004173E8">
              <w:rPr>
                <w:rFonts w:ascii="Verdana" w:hAnsi="Verdana"/>
                <w:i/>
                <w:sz w:val="18"/>
                <w:szCs w:val="18"/>
              </w:rPr>
              <w:t>&lt;uw antwoord&gt;</w:t>
            </w:r>
          </w:p>
          <w:p w14:paraId="69D3BBD3" w14:textId="77777777" w:rsidR="00A60721" w:rsidRDefault="000D72F4" w:rsidP="00155ACF">
            <w:pPr>
              <w:pStyle w:val="INKStandaard"/>
              <w:rPr>
                <w:rFonts w:ascii="Verdana" w:hAnsi="Verdana"/>
                <w:sz w:val="18"/>
                <w:szCs w:val="18"/>
              </w:rPr>
            </w:pPr>
            <w:r>
              <w:rPr>
                <w:rFonts w:ascii="Verdana" w:hAnsi="Verdana"/>
                <w:sz w:val="18"/>
                <w:szCs w:val="18"/>
              </w:rPr>
              <w:t>5a.</w:t>
            </w:r>
          </w:p>
          <w:p w14:paraId="35C6BE2D" w14:textId="77777777" w:rsidR="000D72F4" w:rsidRDefault="000D72F4" w:rsidP="00155ACF">
            <w:pPr>
              <w:pStyle w:val="INKStandaard"/>
              <w:rPr>
                <w:rFonts w:ascii="Verdana" w:hAnsi="Verdana"/>
                <w:sz w:val="18"/>
                <w:szCs w:val="18"/>
              </w:rPr>
            </w:pPr>
          </w:p>
          <w:p w14:paraId="0E1C343C" w14:textId="6B0C9DF6" w:rsidR="000D72F4" w:rsidRPr="004173E8" w:rsidRDefault="000D72F4" w:rsidP="00155ACF">
            <w:pPr>
              <w:pStyle w:val="INKStandaard"/>
              <w:rPr>
                <w:rFonts w:ascii="Verdana" w:hAnsi="Verdana"/>
                <w:sz w:val="18"/>
                <w:szCs w:val="18"/>
              </w:rPr>
            </w:pPr>
            <w:r>
              <w:rPr>
                <w:rFonts w:ascii="Verdana" w:hAnsi="Verdana"/>
                <w:sz w:val="18"/>
                <w:szCs w:val="18"/>
              </w:rPr>
              <w:t>5b.</w:t>
            </w:r>
          </w:p>
          <w:p w14:paraId="7AD98D54" w14:textId="77777777" w:rsidR="00A60721" w:rsidRPr="004173E8" w:rsidRDefault="00A60721" w:rsidP="00155ACF">
            <w:pPr>
              <w:pStyle w:val="INKStandaard"/>
              <w:rPr>
                <w:rFonts w:ascii="Verdana" w:hAnsi="Verdana"/>
                <w:sz w:val="18"/>
                <w:szCs w:val="18"/>
              </w:rPr>
            </w:pPr>
          </w:p>
        </w:tc>
      </w:tr>
      <w:tr w:rsidR="00574538" w:rsidRPr="004173E8" w14:paraId="0732C3F2" w14:textId="77777777" w:rsidTr="0075461B">
        <w:trPr>
          <w:trHeight w:val="255"/>
        </w:trPr>
        <w:tc>
          <w:tcPr>
            <w:tcW w:w="704" w:type="dxa"/>
            <w:noWrap/>
            <w:tcMar>
              <w:top w:w="17" w:type="dxa"/>
              <w:left w:w="17" w:type="dxa"/>
              <w:bottom w:w="0" w:type="dxa"/>
              <w:right w:w="17" w:type="dxa"/>
            </w:tcMar>
          </w:tcPr>
          <w:p w14:paraId="61F9A8C8" w14:textId="1FA25540" w:rsidR="00574538" w:rsidRPr="004173E8" w:rsidRDefault="00574538" w:rsidP="0075461B">
            <w:pPr>
              <w:pStyle w:val="INKStandaard"/>
              <w:rPr>
                <w:rFonts w:ascii="Verdana" w:hAnsi="Verdana"/>
                <w:sz w:val="18"/>
                <w:szCs w:val="18"/>
              </w:rPr>
            </w:pPr>
            <w:r>
              <w:rPr>
                <w:rFonts w:ascii="Verdana" w:hAnsi="Verdana"/>
                <w:sz w:val="18"/>
                <w:szCs w:val="18"/>
              </w:rPr>
              <w:t>6</w:t>
            </w:r>
            <w:r w:rsidRPr="004173E8">
              <w:rPr>
                <w:rFonts w:ascii="Verdana" w:hAnsi="Verdana"/>
                <w:sz w:val="18"/>
                <w:szCs w:val="18"/>
              </w:rPr>
              <w:t>.</w:t>
            </w:r>
          </w:p>
        </w:tc>
        <w:tc>
          <w:tcPr>
            <w:tcW w:w="8930" w:type="dxa"/>
          </w:tcPr>
          <w:p w14:paraId="41CCE955" w14:textId="39D9901A" w:rsidR="00574538" w:rsidRPr="000D72F4" w:rsidRDefault="00574538" w:rsidP="0075461B">
            <w:pPr>
              <w:pStyle w:val="INKStandaard"/>
              <w:rPr>
                <w:rFonts w:ascii="Verdana" w:hAnsi="Verdana"/>
                <w:sz w:val="18"/>
                <w:szCs w:val="18"/>
              </w:rPr>
            </w:pPr>
            <w:r w:rsidRPr="000D72F4">
              <w:rPr>
                <w:rFonts w:ascii="Verdana" w:hAnsi="Verdana"/>
                <w:sz w:val="18"/>
                <w:szCs w:val="18"/>
              </w:rPr>
              <w:t xml:space="preserve">Op welke andere punten kan de voorziening ontkoppeld worden, bijvoorbeeld aansluiting op een ander portaal (achterkant) of uitbreiding met algemeen beschikbare applicaties (bijvoorbeeld of er een </w:t>
            </w:r>
            <w:proofErr w:type="spellStart"/>
            <w:r w:rsidRPr="000D72F4">
              <w:rPr>
                <w:rFonts w:ascii="Verdana" w:hAnsi="Verdana"/>
                <w:sz w:val="18"/>
                <w:szCs w:val="18"/>
              </w:rPr>
              <w:t>marketplace</w:t>
            </w:r>
            <w:proofErr w:type="spellEnd"/>
            <w:r w:rsidRPr="000D72F4">
              <w:rPr>
                <w:rFonts w:ascii="Verdana" w:hAnsi="Verdana"/>
                <w:sz w:val="18"/>
                <w:szCs w:val="18"/>
              </w:rPr>
              <w:t xml:space="preserve"> beschikbaar is waaraan gekoppeld kan worden)?</w:t>
            </w:r>
          </w:p>
          <w:p w14:paraId="6D203233" w14:textId="77777777" w:rsidR="00574538" w:rsidRPr="004173E8" w:rsidRDefault="00574538" w:rsidP="0075461B">
            <w:pPr>
              <w:pStyle w:val="INKStandaard"/>
              <w:rPr>
                <w:rFonts w:ascii="Verdana" w:hAnsi="Verdana"/>
                <w:sz w:val="18"/>
                <w:szCs w:val="18"/>
              </w:rPr>
            </w:pPr>
          </w:p>
        </w:tc>
      </w:tr>
      <w:tr w:rsidR="00574538" w:rsidRPr="004173E8" w14:paraId="77AF7D6E" w14:textId="77777777" w:rsidTr="0075461B">
        <w:trPr>
          <w:trHeight w:val="255"/>
        </w:trPr>
        <w:tc>
          <w:tcPr>
            <w:tcW w:w="9634" w:type="dxa"/>
            <w:gridSpan w:val="2"/>
            <w:noWrap/>
            <w:tcMar>
              <w:top w:w="17" w:type="dxa"/>
              <w:left w:w="17" w:type="dxa"/>
              <w:bottom w:w="0" w:type="dxa"/>
              <w:right w:w="17" w:type="dxa"/>
            </w:tcMar>
          </w:tcPr>
          <w:p w14:paraId="4193C04E" w14:textId="77777777" w:rsidR="00574538" w:rsidRPr="004173E8" w:rsidRDefault="00574538" w:rsidP="0075461B">
            <w:pPr>
              <w:pStyle w:val="INKStandaard"/>
              <w:rPr>
                <w:rFonts w:ascii="Verdana" w:hAnsi="Verdana"/>
                <w:i/>
                <w:sz w:val="18"/>
                <w:szCs w:val="18"/>
              </w:rPr>
            </w:pPr>
            <w:r w:rsidRPr="004173E8">
              <w:rPr>
                <w:rFonts w:ascii="Verdana" w:hAnsi="Verdana"/>
                <w:i/>
                <w:sz w:val="18"/>
                <w:szCs w:val="18"/>
              </w:rPr>
              <w:lastRenderedPageBreak/>
              <w:t>&lt;uw antwoord&gt;</w:t>
            </w:r>
          </w:p>
          <w:p w14:paraId="5C453C50" w14:textId="77777777" w:rsidR="00574538" w:rsidRPr="004173E8" w:rsidRDefault="00574538" w:rsidP="0075461B">
            <w:pPr>
              <w:pStyle w:val="INKStandaard"/>
              <w:rPr>
                <w:rFonts w:ascii="Verdana" w:hAnsi="Verdana"/>
                <w:sz w:val="18"/>
                <w:szCs w:val="18"/>
              </w:rPr>
            </w:pPr>
          </w:p>
          <w:p w14:paraId="6727A9F1" w14:textId="77777777" w:rsidR="00574538" w:rsidRPr="004173E8" w:rsidRDefault="00574538" w:rsidP="0075461B">
            <w:pPr>
              <w:pStyle w:val="INKStandaard"/>
              <w:rPr>
                <w:rFonts w:ascii="Verdana" w:hAnsi="Verdana"/>
                <w:sz w:val="18"/>
                <w:szCs w:val="18"/>
              </w:rPr>
            </w:pPr>
          </w:p>
        </w:tc>
      </w:tr>
    </w:tbl>
    <w:p w14:paraId="39A31EDE" w14:textId="77777777" w:rsidR="00ED0BCA" w:rsidRDefault="00ED0BCA" w:rsidP="005071D3">
      <w:pPr>
        <w:pStyle w:val="INKStandaard"/>
        <w:rPr>
          <w:rFonts w:ascii="Verdana" w:hAnsi="Verdana"/>
          <w:sz w:val="18"/>
          <w:szCs w:val="18"/>
        </w:rPr>
      </w:pPr>
    </w:p>
    <w:p w14:paraId="6EBAC8CB" w14:textId="77777777" w:rsidR="00615577" w:rsidRPr="004173E8" w:rsidRDefault="00615577" w:rsidP="005071D3">
      <w:pPr>
        <w:pStyle w:val="INKStandaard"/>
        <w:rPr>
          <w:rFonts w:ascii="Verdana" w:hAnsi="Verdana"/>
          <w:sz w:val="18"/>
          <w:szCs w:val="18"/>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04"/>
        <w:gridCol w:w="8930"/>
      </w:tblGrid>
      <w:tr w:rsidR="00104355" w:rsidRPr="004173E8" w14:paraId="7CB45825" w14:textId="77777777" w:rsidTr="004173E8">
        <w:trPr>
          <w:trHeight w:val="255"/>
        </w:trPr>
        <w:tc>
          <w:tcPr>
            <w:tcW w:w="9634" w:type="dxa"/>
            <w:gridSpan w:val="2"/>
            <w:shd w:val="clear" w:color="auto" w:fill="548DD4" w:themeFill="text2" w:themeFillTint="99"/>
            <w:noWrap/>
            <w:tcMar>
              <w:top w:w="17" w:type="dxa"/>
              <w:left w:w="17" w:type="dxa"/>
              <w:bottom w:w="0" w:type="dxa"/>
              <w:right w:w="17" w:type="dxa"/>
            </w:tcMar>
          </w:tcPr>
          <w:p w14:paraId="2F4ECA51" w14:textId="0C6AE8AE" w:rsidR="00104355" w:rsidRPr="004173E8" w:rsidRDefault="00CD48DE" w:rsidP="00A60721">
            <w:pPr>
              <w:pStyle w:val="INKStandaard"/>
              <w:numPr>
                <w:ilvl w:val="0"/>
                <w:numId w:val="19"/>
              </w:numPr>
              <w:rPr>
                <w:rFonts w:ascii="Verdana" w:hAnsi="Verdana"/>
                <w:sz w:val="18"/>
                <w:szCs w:val="18"/>
              </w:rPr>
            </w:pPr>
            <w:r w:rsidRPr="004173E8">
              <w:rPr>
                <w:rFonts w:ascii="Verdana" w:hAnsi="Verdana"/>
                <w:b/>
                <w:sz w:val="18"/>
                <w:szCs w:val="18"/>
              </w:rPr>
              <w:t xml:space="preserve">Vragen over </w:t>
            </w:r>
            <w:r w:rsidR="00A60721">
              <w:rPr>
                <w:rFonts w:ascii="Verdana" w:hAnsi="Verdana"/>
                <w:b/>
                <w:sz w:val="18"/>
                <w:szCs w:val="18"/>
              </w:rPr>
              <w:t>C</w:t>
            </w:r>
            <w:r w:rsidR="00B02607" w:rsidRPr="004173E8">
              <w:rPr>
                <w:rFonts w:ascii="Verdana" w:hAnsi="Verdana"/>
                <w:b/>
                <w:sz w:val="18"/>
                <w:szCs w:val="18"/>
              </w:rPr>
              <w:t>ontent</w:t>
            </w:r>
            <w:r w:rsidR="008E43AD">
              <w:rPr>
                <w:rFonts w:ascii="Verdana" w:hAnsi="Verdana"/>
                <w:b/>
                <w:sz w:val="18"/>
                <w:szCs w:val="18"/>
              </w:rPr>
              <w:t xml:space="preserve"> </w:t>
            </w:r>
            <w:r w:rsidR="00A60721">
              <w:rPr>
                <w:rFonts w:ascii="Verdana" w:hAnsi="Verdana"/>
                <w:b/>
                <w:sz w:val="18"/>
                <w:szCs w:val="18"/>
              </w:rPr>
              <w:t>I</w:t>
            </w:r>
            <w:r w:rsidR="00B02607" w:rsidRPr="004173E8">
              <w:rPr>
                <w:rFonts w:ascii="Verdana" w:hAnsi="Verdana"/>
                <w:b/>
                <w:sz w:val="18"/>
                <w:szCs w:val="18"/>
              </w:rPr>
              <w:t>ntegratie</w:t>
            </w:r>
            <w:r w:rsidR="008E43AD">
              <w:rPr>
                <w:rFonts w:ascii="Verdana" w:hAnsi="Verdana"/>
                <w:b/>
                <w:sz w:val="18"/>
                <w:szCs w:val="18"/>
              </w:rPr>
              <w:t xml:space="preserve"> </w:t>
            </w:r>
            <w:r w:rsidR="00A60721">
              <w:rPr>
                <w:rFonts w:ascii="Verdana" w:hAnsi="Verdana"/>
                <w:b/>
                <w:sz w:val="18"/>
                <w:szCs w:val="18"/>
              </w:rPr>
              <w:t>V</w:t>
            </w:r>
            <w:r w:rsidR="008E43AD">
              <w:rPr>
                <w:rFonts w:ascii="Verdana" w:hAnsi="Verdana"/>
                <w:b/>
                <w:sz w:val="18"/>
                <w:szCs w:val="18"/>
              </w:rPr>
              <w:t>oorziening</w:t>
            </w:r>
          </w:p>
        </w:tc>
      </w:tr>
      <w:tr w:rsidR="00104355" w:rsidRPr="004173E8" w14:paraId="2BDD548A" w14:textId="77777777" w:rsidTr="004173E8">
        <w:trPr>
          <w:trHeight w:val="255"/>
        </w:trPr>
        <w:tc>
          <w:tcPr>
            <w:tcW w:w="704" w:type="dxa"/>
            <w:noWrap/>
            <w:tcMar>
              <w:top w:w="17" w:type="dxa"/>
              <w:left w:w="17" w:type="dxa"/>
              <w:bottom w:w="0" w:type="dxa"/>
              <w:right w:w="17" w:type="dxa"/>
            </w:tcMar>
          </w:tcPr>
          <w:p w14:paraId="2DA671AA" w14:textId="77777777" w:rsidR="00104355" w:rsidRPr="004173E8" w:rsidRDefault="00104355" w:rsidP="005071D3">
            <w:pPr>
              <w:pStyle w:val="INKStandaard"/>
              <w:rPr>
                <w:rFonts w:ascii="Verdana" w:hAnsi="Verdana"/>
                <w:sz w:val="18"/>
                <w:szCs w:val="18"/>
              </w:rPr>
            </w:pPr>
            <w:r w:rsidRPr="004173E8">
              <w:rPr>
                <w:rFonts w:ascii="Verdana" w:hAnsi="Verdana"/>
                <w:sz w:val="18"/>
                <w:szCs w:val="18"/>
              </w:rPr>
              <w:t>1.</w:t>
            </w:r>
          </w:p>
        </w:tc>
        <w:tc>
          <w:tcPr>
            <w:tcW w:w="8930" w:type="dxa"/>
          </w:tcPr>
          <w:p w14:paraId="1AE4623B" w14:textId="77777777" w:rsidR="00615577" w:rsidRPr="00615577" w:rsidRDefault="00615577" w:rsidP="00615577">
            <w:pPr>
              <w:pStyle w:val="INKStandaard"/>
              <w:rPr>
                <w:rFonts w:ascii="Verdana" w:hAnsi="Verdana"/>
                <w:sz w:val="18"/>
                <w:szCs w:val="18"/>
              </w:rPr>
            </w:pPr>
            <w:r w:rsidRPr="00615577">
              <w:rPr>
                <w:rFonts w:ascii="Verdana" w:hAnsi="Verdana"/>
                <w:sz w:val="18"/>
                <w:szCs w:val="18"/>
              </w:rPr>
              <w:t xml:space="preserve">Aanbieders van digitale content (zoals uitgevers van vakinformatie) bieden veelal de mogelijkheid om hun content (databestanden, titels) via een digitaal portaal toegankelijk te maken. Deze portalen bieden normaal gesproken geen relevante content van andere aanbieders. </w:t>
            </w:r>
          </w:p>
          <w:p w14:paraId="46992608" w14:textId="77777777" w:rsidR="00615577" w:rsidRPr="00615577" w:rsidRDefault="00615577" w:rsidP="00615577">
            <w:pPr>
              <w:pStyle w:val="INKStandaard"/>
              <w:rPr>
                <w:rFonts w:ascii="Verdana" w:hAnsi="Verdana"/>
                <w:sz w:val="18"/>
                <w:szCs w:val="18"/>
              </w:rPr>
            </w:pPr>
            <w:r w:rsidRPr="00615577">
              <w:rPr>
                <w:rFonts w:ascii="Verdana" w:hAnsi="Verdana"/>
                <w:sz w:val="18"/>
                <w:szCs w:val="18"/>
              </w:rPr>
              <w:t>De Rijksoverheid onderscheidt de volgende soorten content:</w:t>
            </w:r>
          </w:p>
          <w:p w14:paraId="700967C8" w14:textId="1C853AFB" w:rsidR="00615577" w:rsidRDefault="00615577" w:rsidP="00615577">
            <w:pPr>
              <w:pStyle w:val="INKStandaard"/>
              <w:numPr>
                <w:ilvl w:val="0"/>
                <w:numId w:val="34"/>
              </w:numPr>
              <w:rPr>
                <w:rFonts w:ascii="Verdana" w:hAnsi="Verdana"/>
                <w:sz w:val="18"/>
                <w:szCs w:val="18"/>
              </w:rPr>
            </w:pPr>
            <w:r w:rsidRPr="00615577">
              <w:rPr>
                <w:rFonts w:ascii="Verdana" w:hAnsi="Verdana"/>
                <w:sz w:val="18"/>
                <w:szCs w:val="18"/>
              </w:rPr>
              <w:t>ingekochte auteursrechtelijk beschermde (vak)informatie (b.v. juridische en fiscale</w:t>
            </w:r>
          </w:p>
          <w:p w14:paraId="7C54EE60" w14:textId="5130291D" w:rsidR="00615577" w:rsidRPr="00615577" w:rsidRDefault="00615577" w:rsidP="00615577">
            <w:pPr>
              <w:pStyle w:val="INKStandaard"/>
              <w:ind w:left="705"/>
              <w:rPr>
                <w:rFonts w:ascii="Verdana" w:hAnsi="Verdana"/>
                <w:sz w:val="18"/>
                <w:szCs w:val="18"/>
              </w:rPr>
            </w:pPr>
            <w:r w:rsidRPr="00615577">
              <w:rPr>
                <w:rFonts w:ascii="Verdana" w:hAnsi="Verdana"/>
                <w:sz w:val="18"/>
                <w:szCs w:val="18"/>
              </w:rPr>
              <w:t>content)</w:t>
            </w:r>
          </w:p>
          <w:p w14:paraId="6149C12C" w14:textId="04F209EE" w:rsidR="00615577" w:rsidRPr="00615577" w:rsidRDefault="00615577" w:rsidP="00615577">
            <w:pPr>
              <w:pStyle w:val="INKStandaard"/>
              <w:rPr>
                <w:rFonts w:ascii="Verdana" w:hAnsi="Verdana"/>
                <w:sz w:val="18"/>
                <w:szCs w:val="18"/>
              </w:rPr>
            </w:pPr>
            <w:r>
              <w:rPr>
                <w:rFonts w:ascii="Verdana" w:hAnsi="Verdana"/>
                <w:sz w:val="18"/>
                <w:szCs w:val="18"/>
              </w:rPr>
              <w:t xml:space="preserve">    </w:t>
            </w:r>
            <w:r w:rsidRPr="00615577">
              <w:rPr>
                <w:rFonts w:ascii="Verdana" w:hAnsi="Verdana"/>
                <w:sz w:val="18"/>
                <w:szCs w:val="18"/>
              </w:rPr>
              <w:t>2.</w:t>
            </w:r>
            <w:r w:rsidRPr="00615577">
              <w:rPr>
                <w:rFonts w:ascii="Verdana" w:hAnsi="Verdana"/>
                <w:sz w:val="18"/>
                <w:szCs w:val="18"/>
              </w:rPr>
              <w:tab/>
              <w:t>vrij beschikbare informatie (openbare bronnen als overheid.nl, rechtspraak.nl etc.)</w:t>
            </w:r>
          </w:p>
          <w:p w14:paraId="6584AF31" w14:textId="5473AD93" w:rsidR="00615577" w:rsidRPr="00615577" w:rsidRDefault="00615577" w:rsidP="00615577">
            <w:pPr>
              <w:pStyle w:val="INKStandaard"/>
              <w:rPr>
                <w:rFonts w:ascii="Verdana" w:hAnsi="Verdana"/>
                <w:sz w:val="18"/>
                <w:szCs w:val="18"/>
              </w:rPr>
            </w:pPr>
            <w:r>
              <w:rPr>
                <w:rFonts w:ascii="Verdana" w:hAnsi="Verdana"/>
                <w:sz w:val="18"/>
                <w:szCs w:val="18"/>
              </w:rPr>
              <w:t xml:space="preserve">    </w:t>
            </w:r>
            <w:r w:rsidRPr="00615577">
              <w:rPr>
                <w:rFonts w:ascii="Verdana" w:hAnsi="Verdana"/>
                <w:sz w:val="18"/>
                <w:szCs w:val="18"/>
              </w:rPr>
              <w:t>3.</w:t>
            </w:r>
            <w:r w:rsidRPr="00615577">
              <w:rPr>
                <w:rFonts w:ascii="Verdana" w:hAnsi="Verdana"/>
                <w:sz w:val="18"/>
                <w:szCs w:val="18"/>
              </w:rPr>
              <w:tab/>
              <w:t xml:space="preserve">eigen (vak)informatie (b.v. kennisdocumenten van een Rijksoverheidsorganisatie). </w:t>
            </w:r>
          </w:p>
          <w:p w14:paraId="2E41CE75" w14:textId="77777777" w:rsidR="00615577" w:rsidRPr="00615577" w:rsidRDefault="00615577" w:rsidP="00615577">
            <w:pPr>
              <w:pStyle w:val="INKStandaard"/>
              <w:rPr>
                <w:rFonts w:ascii="Verdana" w:hAnsi="Verdana"/>
                <w:sz w:val="18"/>
                <w:szCs w:val="18"/>
              </w:rPr>
            </w:pPr>
          </w:p>
          <w:p w14:paraId="2D9A284F" w14:textId="77777777" w:rsidR="00615577" w:rsidRDefault="00615577" w:rsidP="00615577">
            <w:pPr>
              <w:pStyle w:val="INKStandaard"/>
              <w:rPr>
                <w:rFonts w:ascii="Verdana" w:hAnsi="Verdana"/>
                <w:sz w:val="18"/>
                <w:szCs w:val="18"/>
              </w:rPr>
            </w:pPr>
            <w:r w:rsidRPr="00615577">
              <w:rPr>
                <w:rFonts w:ascii="Verdana" w:hAnsi="Verdana"/>
                <w:sz w:val="18"/>
                <w:szCs w:val="18"/>
              </w:rPr>
              <w:t>Opmerking: Nieuws en nieuwsvoorziening zijn ook een soort content maar geen onderdeel van de scope van deze markconsultatie.</w:t>
            </w:r>
          </w:p>
          <w:p w14:paraId="3FA6198C" w14:textId="77777777" w:rsidR="00615577" w:rsidRPr="00615577" w:rsidRDefault="00615577" w:rsidP="00615577">
            <w:pPr>
              <w:pStyle w:val="INKStandaard"/>
              <w:rPr>
                <w:rFonts w:ascii="Verdana" w:hAnsi="Verdana"/>
                <w:sz w:val="18"/>
                <w:szCs w:val="18"/>
              </w:rPr>
            </w:pPr>
          </w:p>
          <w:p w14:paraId="311C0729" w14:textId="334A864E" w:rsidR="00203CAA" w:rsidRDefault="00615577" w:rsidP="00615577">
            <w:pPr>
              <w:pStyle w:val="INKStandaard"/>
              <w:rPr>
                <w:rFonts w:ascii="Verdana" w:hAnsi="Verdana"/>
                <w:sz w:val="18"/>
                <w:szCs w:val="18"/>
              </w:rPr>
            </w:pPr>
            <w:r w:rsidRPr="00615577">
              <w:rPr>
                <w:rFonts w:ascii="Verdana" w:hAnsi="Verdana"/>
                <w:sz w:val="18"/>
                <w:szCs w:val="18"/>
              </w:rPr>
              <w:t xml:space="preserve">De gebruiker (overheidsfunctionaris) wenst </w:t>
            </w:r>
            <w:r w:rsidR="004F7E13">
              <w:rPr>
                <w:rFonts w:ascii="Verdana" w:hAnsi="Verdana"/>
                <w:sz w:val="18"/>
                <w:szCs w:val="18"/>
              </w:rPr>
              <w:t xml:space="preserve">op termijn </w:t>
            </w:r>
            <w:r w:rsidRPr="00615577">
              <w:rPr>
                <w:rFonts w:ascii="Verdana" w:hAnsi="Verdana"/>
                <w:sz w:val="18"/>
                <w:szCs w:val="18"/>
              </w:rPr>
              <w:t xml:space="preserve">een integrale informatieontsluiting voor alle soorten content, waarmee zoveel mogelijk bronnen kunnen worden ontsloten vanuit één portaal ongeacht de aanbieder/uitgever. </w:t>
            </w:r>
            <w:r w:rsidR="004F7E13" w:rsidRPr="006C1B96">
              <w:rPr>
                <w:rFonts w:ascii="Verdana" w:hAnsi="Verdana"/>
                <w:sz w:val="18"/>
                <w:szCs w:val="18"/>
              </w:rPr>
              <w:t xml:space="preserve">Voor de korte termijn (binnen </w:t>
            </w:r>
            <w:r w:rsidR="004F7E13">
              <w:rPr>
                <w:rFonts w:ascii="Verdana" w:hAnsi="Verdana"/>
                <w:sz w:val="18"/>
                <w:szCs w:val="18"/>
              </w:rPr>
              <w:t>e</w:t>
            </w:r>
            <w:r w:rsidR="004F7E13" w:rsidRPr="006C1B96">
              <w:rPr>
                <w:rFonts w:ascii="Verdana" w:hAnsi="Verdana"/>
                <w:sz w:val="18"/>
                <w:szCs w:val="18"/>
              </w:rPr>
              <w:t>en jaar) zijn we op zoek naar een C</w:t>
            </w:r>
            <w:r w:rsidR="004F7E13">
              <w:rPr>
                <w:rFonts w:ascii="Verdana" w:hAnsi="Verdana"/>
                <w:sz w:val="18"/>
                <w:szCs w:val="18"/>
              </w:rPr>
              <w:t>ontent Integratie Voorziening voo</w:t>
            </w:r>
            <w:r w:rsidR="004F7E13" w:rsidRPr="006C1B96">
              <w:rPr>
                <w:rFonts w:ascii="Verdana" w:hAnsi="Verdana"/>
                <w:sz w:val="18"/>
                <w:szCs w:val="18"/>
              </w:rPr>
              <w:t>r juridische- en fiscale content.</w:t>
            </w:r>
            <w:r w:rsidR="004F7E13">
              <w:rPr>
                <w:rFonts w:ascii="Verdana" w:hAnsi="Verdana"/>
                <w:sz w:val="18"/>
                <w:szCs w:val="18"/>
              </w:rPr>
              <w:t xml:space="preserve"> </w:t>
            </w:r>
            <w:r w:rsidRPr="00615577">
              <w:rPr>
                <w:rFonts w:ascii="Verdana" w:hAnsi="Verdana"/>
                <w:sz w:val="18"/>
                <w:szCs w:val="18"/>
              </w:rPr>
              <w:t xml:space="preserve">Een Content Integratie Voorziening biedt deze bron- en uitgever overstijgende functionaliteit. </w:t>
            </w:r>
          </w:p>
          <w:p w14:paraId="622EEBCB" w14:textId="77777777" w:rsidR="00615577" w:rsidRDefault="00615577" w:rsidP="00615577">
            <w:pPr>
              <w:pStyle w:val="INKStandaard"/>
              <w:rPr>
                <w:rFonts w:ascii="Verdana" w:hAnsi="Verdana"/>
                <w:sz w:val="18"/>
                <w:szCs w:val="18"/>
              </w:rPr>
            </w:pPr>
          </w:p>
          <w:p w14:paraId="157DCFFC" w14:textId="77777777" w:rsidR="00B02607" w:rsidRDefault="00B02607" w:rsidP="004173E8">
            <w:pPr>
              <w:pStyle w:val="INKStandaard"/>
              <w:rPr>
                <w:rFonts w:ascii="Verdana" w:hAnsi="Verdana"/>
                <w:sz w:val="18"/>
                <w:szCs w:val="18"/>
              </w:rPr>
            </w:pPr>
            <w:r w:rsidRPr="004173E8">
              <w:rPr>
                <w:rFonts w:ascii="Verdana" w:hAnsi="Verdana"/>
                <w:sz w:val="18"/>
                <w:szCs w:val="18"/>
              </w:rPr>
              <w:t xml:space="preserve">Wat </w:t>
            </w:r>
            <w:r w:rsidR="00334155" w:rsidRPr="004173E8">
              <w:rPr>
                <w:rFonts w:ascii="Verdana" w:hAnsi="Verdana"/>
                <w:sz w:val="18"/>
                <w:szCs w:val="18"/>
              </w:rPr>
              <w:t>is uw visie omtrent bovenstaande</w:t>
            </w:r>
            <w:r w:rsidR="004173E8">
              <w:rPr>
                <w:rFonts w:ascii="Verdana" w:hAnsi="Verdana"/>
                <w:sz w:val="18"/>
                <w:szCs w:val="18"/>
              </w:rPr>
              <w:t xml:space="preserve"> tekst?</w:t>
            </w:r>
          </w:p>
          <w:p w14:paraId="656341B9" w14:textId="360C6857" w:rsidR="00203CAA" w:rsidRPr="004173E8" w:rsidRDefault="00203CAA" w:rsidP="004173E8">
            <w:pPr>
              <w:pStyle w:val="INKStandaard"/>
              <w:rPr>
                <w:rFonts w:ascii="Verdana" w:hAnsi="Verdana"/>
                <w:sz w:val="18"/>
                <w:szCs w:val="18"/>
              </w:rPr>
            </w:pPr>
          </w:p>
        </w:tc>
      </w:tr>
      <w:tr w:rsidR="00104355" w:rsidRPr="004173E8" w14:paraId="31B71146" w14:textId="77777777" w:rsidTr="004173E8">
        <w:trPr>
          <w:trHeight w:val="255"/>
        </w:trPr>
        <w:tc>
          <w:tcPr>
            <w:tcW w:w="9634" w:type="dxa"/>
            <w:gridSpan w:val="2"/>
            <w:noWrap/>
            <w:tcMar>
              <w:top w:w="17" w:type="dxa"/>
              <w:left w:w="17" w:type="dxa"/>
              <w:bottom w:w="0" w:type="dxa"/>
              <w:right w:w="17" w:type="dxa"/>
            </w:tcMar>
          </w:tcPr>
          <w:p w14:paraId="3E06AB9C" w14:textId="1E869F1F" w:rsidR="005071D3" w:rsidRPr="004173E8" w:rsidRDefault="00CD48DE" w:rsidP="00CD48DE">
            <w:pPr>
              <w:pStyle w:val="INKStandaard"/>
              <w:rPr>
                <w:rFonts w:ascii="Verdana" w:hAnsi="Verdana"/>
                <w:i/>
                <w:sz w:val="18"/>
                <w:szCs w:val="18"/>
              </w:rPr>
            </w:pPr>
            <w:r w:rsidRPr="004173E8">
              <w:rPr>
                <w:rFonts w:ascii="Verdana" w:hAnsi="Verdana"/>
                <w:i/>
                <w:sz w:val="18"/>
                <w:szCs w:val="18"/>
              </w:rPr>
              <w:t>&lt;</w:t>
            </w:r>
            <w:r w:rsidR="00334155" w:rsidRPr="004173E8">
              <w:rPr>
                <w:rFonts w:ascii="Verdana" w:hAnsi="Verdana"/>
                <w:i/>
                <w:sz w:val="18"/>
                <w:szCs w:val="18"/>
              </w:rPr>
              <w:t>uw ant</w:t>
            </w:r>
            <w:r w:rsidR="00104355" w:rsidRPr="004173E8">
              <w:rPr>
                <w:rFonts w:ascii="Verdana" w:hAnsi="Verdana"/>
                <w:i/>
                <w:sz w:val="18"/>
                <w:szCs w:val="18"/>
              </w:rPr>
              <w:t>woord&gt;</w:t>
            </w:r>
          </w:p>
          <w:p w14:paraId="4B98C8ED" w14:textId="77777777" w:rsidR="00CA28D8" w:rsidRPr="004173E8" w:rsidRDefault="00CA28D8" w:rsidP="005071D3">
            <w:pPr>
              <w:pStyle w:val="INKStandaard"/>
              <w:rPr>
                <w:rFonts w:ascii="Verdana" w:hAnsi="Verdana"/>
                <w:sz w:val="18"/>
                <w:szCs w:val="18"/>
              </w:rPr>
            </w:pPr>
          </w:p>
          <w:p w14:paraId="6F191E94" w14:textId="77777777" w:rsidR="00104355" w:rsidRPr="004173E8" w:rsidRDefault="00104355" w:rsidP="005071D3">
            <w:pPr>
              <w:pStyle w:val="INKStandaard"/>
              <w:rPr>
                <w:rFonts w:ascii="Verdana" w:hAnsi="Verdana"/>
                <w:sz w:val="18"/>
                <w:szCs w:val="18"/>
              </w:rPr>
            </w:pPr>
          </w:p>
        </w:tc>
      </w:tr>
      <w:tr w:rsidR="00104355" w:rsidRPr="004173E8" w14:paraId="634D8208" w14:textId="77777777" w:rsidTr="004173E8">
        <w:trPr>
          <w:trHeight w:val="255"/>
        </w:trPr>
        <w:tc>
          <w:tcPr>
            <w:tcW w:w="704" w:type="dxa"/>
            <w:noWrap/>
            <w:tcMar>
              <w:top w:w="17" w:type="dxa"/>
              <w:left w:w="17" w:type="dxa"/>
              <w:bottom w:w="0" w:type="dxa"/>
              <w:right w:w="17" w:type="dxa"/>
            </w:tcMar>
          </w:tcPr>
          <w:p w14:paraId="571E677F" w14:textId="77777777" w:rsidR="00104355" w:rsidRPr="004173E8" w:rsidRDefault="00104355" w:rsidP="005071D3">
            <w:pPr>
              <w:pStyle w:val="INKStandaard"/>
              <w:rPr>
                <w:rFonts w:ascii="Verdana" w:hAnsi="Verdana"/>
                <w:sz w:val="18"/>
                <w:szCs w:val="18"/>
              </w:rPr>
            </w:pPr>
            <w:r w:rsidRPr="004173E8">
              <w:rPr>
                <w:rFonts w:ascii="Verdana" w:hAnsi="Verdana"/>
                <w:sz w:val="18"/>
                <w:szCs w:val="18"/>
              </w:rPr>
              <w:t>2.</w:t>
            </w:r>
          </w:p>
        </w:tc>
        <w:tc>
          <w:tcPr>
            <w:tcW w:w="8930" w:type="dxa"/>
          </w:tcPr>
          <w:p w14:paraId="1C1E8004" w14:textId="388607AB" w:rsidR="000A7AF2" w:rsidRDefault="00B02607" w:rsidP="00203CAA">
            <w:pPr>
              <w:pStyle w:val="INKStandaard"/>
              <w:rPr>
                <w:rFonts w:ascii="Verdana" w:hAnsi="Verdana"/>
                <w:sz w:val="18"/>
                <w:szCs w:val="18"/>
              </w:rPr>
            </w:pPr>
            <w:r w:rsidRPr="004173E8">
              <w:rPr>
                <w:rFonts w:ascii="Verdana" w:hAnsi="Verdana"/>
                <w:sz w:val="18"/>
                <w:szCs w:val="18"/>
              </w:rPr>
              <w:t xml:space="preserve">Welke mogelijkheden ziet u </w:t>
            </w:r>
            <w:r w:rsidR="00022CF2">
              <w:rPr>
                <w:rFonts w:ascii="Verdana" w:hAnsi="Verdana"/>
                <w:sz w:val="18"/>
                <w:szCs w:val="18"/>
              </w:rPr>
              <w:t xml:space="preserve">voor de Rijksoverheid </w:t>
            </w:r>
            <w:r w:rsidRPr="004173E8">
              <w:rPr>
                <w:rFonts w:ascii="Verdana" w:hAnsi="Verdana"/>
                <w:sz w:val="18"/>
                <w:szCs w:val="18"/>
              </w:rPr>
              <w:t>om tot een integrale ontsluiting</w:t>
            </w:r>
            <w:r w:rsidR="004F7E13">
              <w:rPr>
                <w:rFonts w:ascii="Verdana" w:hAnsi="Verdana"/>
                <w:sz w:val="18"/>
                <w:szCs w:val="18"/>
              </w:rPr>
              <w:t xml:space="preserve">, </w:t>
            </w:r>
            <w:r w:rsidR="002E63AD">
              <w:rPr>
                <w:rFonts w:ascii="Verdana" w:hAnsi="Verdana"/>
                <w:sz w:val="18"/>
                <w:szCs w:val="18"/>
              </w:rPr>
              <w:t xml:space="preserve">van </w:t>
            </w:r>
            <w:r w:rsidR="00203CAA">
              <w:rPr>
                <w:rFonts w:ascii="Verdana" w:hAnsi="Verdana"/>
                <w:sz w:val="18"/>
                <w:szCs w:val="18"/>
              </w:rPr>
              <w:t>alle</w:t>
            </w:r>
            <w:r w:rsidR="004F7E13">
              <w:rPr>
                <w:rFonts w:ascii="Verdana" w:hAnsi="Verdana"/>
                <w:sz w:val="18"/>
                <w:szCs w:val="18"/>
              </w:rPr>
              <w:t xml:space="preserve"> in vraag B1 genoemde soorten</w:t>
            </w:r>
            <w:r w:rsidR="00203CAA">
              <w:rPr>
                <w:rFonts w:ascii="Verdana" w:hAnsi="Verdana"/>
                <w:sz w:val="18"/>
                <w:szCs w:val="18"/>
              </w:rPr>
              <w:t xml:space="preserve"> c</w:t>
            </w:r>
            <w:r w:rsidR="002E63AD">
              <w:rPr>
                <w:rFonts w:ascii="Verdana" w:hAnsi="Verdana"/>
                <w:sz w:val="18"/>
                <w:szCs w:val="18"/>
              </w:rPr>
              <w:t>ontent</w:t>
            </w:r>
            <w:r w:rsidR="004F7E13">
              <w:rPr>
                <w:rFonts w:ascii="Verdana" w:hAnsi="Verdana"/>
                <w:sz w:val="18"/>
                <w:szCs w:val="18"/>
              </w:rPr>
              <w:t>,</w:t>
            </w:r>
            <w:r w:rsidR="00DC17CF">
              <w:rPr>
                <w:rFonts w:ascii="Verdana" w:hAnsi="Verdana"/>
                <w:sz w:val="18"/>
                <w:szCs w:val="18"/>
              </w:rPr>
              <w:t xml:space="preserve"> te komen</w:t>
            </w:r>
            <w:r w:rsidRPr="004173E8">
              <w:rPr>
                <w:rFonts w:ascii="Verdana" w:hAnsi="Verdana"/>
                <w:sz w:val="18"/>
                <w:szCs w:val="18"/>
              </w:rPr>
              <w:t>?</w:t>
            </w:r>
          </w:p>
          <w:p w14:paraId="44754E66" w14:textId="53001C70" w:rsidR="00615577" w:rsidRPr="004173E8" w:rsidRDefault="00615577" w:rsidP="00203CAA">
            <w:pPr>
              <w:pStyle w:val="INKStandaard"/>
              <w:rPr>
                <w:rFonts w:ascii="Verdana" w:hAnsi="Verdana"/>
                <w:sz w:val="18"/>
                <w:szCs w:val="18"/>
              </w:rPr>
            </w:pPr>
          </w:p>
        </w:tc>
      </w:tr>
      <w:tr w:rsidR="00104355" w:rsidRPr="004173E8" w14:paraId="0DFEC7AD" w14:textId="77777777" w:rsidTr="004173E8">
        <w:trPr>
          <w:trHeight w:val="255"/>
        </w:trPr>
        <w:tc>
          <w:tcPr>
            <w:tcW w:w="9634" w:type="dxa"/>
            <w:gridSpan w:val="2"/>
            <w:noWrap/>
            <w:tcMar>
              <w:top w:w="17" w:type="dxa"/>
              <w:left w:w="17" w:type="dxa"/>
              <w:bottom w:w="0" w:type="dxa"/>
              <w:right w:w="17" w:type="dxa"/>
            </w:tcMar>
          </w:tcPr>
          <w:p w14:paraId="2F826B16" w14:textId="497005FF" w:rsidR="00104355" w:rsidRPr="004173E8" w:rsidRDefault="00104355" w:rsidP="005071D3">
            <w:pPr>
              <w:pStyle w:val="INKStandaard"/>
              <w:rPr>
                <w:rFonts w:ascii="Verdana" w:hAnsi="Verdana"/>
                <w:i/>
                <w:sz w:val="18"/>
                <w:szCs w:val="18"/>
              </w:rPr>
            </w:pPr>
            <w:r w:rsidRPr="004173E8">
              <w:rPr>
                <w:rFonts w:ascii="Verdana" w:hAnsi="Verdana"/>
                <w:i/>
                <w:sz w:val="18"/>
                <w:szCs w:val="18"/>
              </w:rPr>
              <w:t>&lt;</w:t>
            </w:r>
            <w:r w:rsidR="00334155" w:rsidRPr="004173E8">
              <w:rPr>
                <w:rFonts w:ascii="Verdana" w:hAnsi="Verdana"/>
                <w:i/>
                <w:sz w:val="18"/>
                <w:szCs w:val="18"/>
              </w:rPr>
              <w:t>uw antwoord</w:t>
            </w:r>
            <w:r w:rsidRPr="004173E8">
              <w:rPr>
                <w:rFonts w:ascii="Verdana" w:hAnsi="Verdana"/>
                <w:i/>
                <w:sz w:val="18"/>
                <w:szCs w:val="18"/>
              </w:rPr>
              <w:t>&gt;</w:t>
            </w:r>
          </w:p>
          <w:p w14:paraId="123B69DC" w14:textId="5244A1A5" w:rsidR="00615577" w:rsidRDefault="00615577" w:rsidP="005071D3">
            <w:pPr>
              <w:pStyle w:val="INKStandaard"/>
              <w:rPr>
                <w:rFonts w:ascii="Verdana" w:hAnsi="Verdana"/>
                <w:i/>
                <w:sz w:val="18"/>
                <w:szCs w:val="18"/>
              </w:rPr>
            </w:pPr>
            <w:r>
              <w:rPr>
                <w:rFonts w:ascii="Verdana" w:hAnsi="Verdana"/>
                <w:i/>
                <w:sz w:val="18"/>
                <w:szCs w:val="18"/>
              </w:rPr>
              <w:t>2a.</w:t>
            </w:r>
          </w:p>
          <w:p w14:paraId="2DFA077E" w14:textId="77777777" w:rsidR="00CA28D8" w:rsidRDefault="00CA28D8" w:rsidP="005071D3">
            <w:pPr>
              <w:pStyle w:val="INKStandaard"/>
              <w:rPr>
                <w:rFonts w:ascii="Verdana" w:hAnsi="Verdana"/>
                <w:i/>
                <w:sz w:val="18"/>
                <w:szCs w:val="18"/>
              </w:rPr>
            </w:pPr>
          </w:p>
          <w:p w14:paraId="4040B8D0" w14:textId="77777777" w:rsidR="00615577" w:rsidRPr="004173E8" w:rsidRDefault="00615577" w:rsidP="005071D3">
            <w:pPr>
              <w:pStyle w:val="INKStandaard"/>
              <w:rPr>
                <w:rFonts w:ascii="Verdana" w:hAnsi="Verdana"/>
                <w:i/>
                <w:sz w:val="18"/>
                <w:szCs w:val="18"/>
              </w:rPr>
            </w:pPr>
          </w:p>
        </w:tc>
      </w:tr>
      <w:tr w:rsidR="00D35ECF" w:rsidRPr="004173E8" w14:paraId="5F386326" w14:textId="77777777" w:rsidTr="004173E8">
        <w:trPr>
          <w:trHeight w:val="255"/>
        </w:trPr>
        <w:tc>
          <w:tcPr>
            <w:tcW w:w="704" w:type="dxa"/>
            <w:noWrap/>
            <w:tcMar>
              <w:top w:w="17" w:type="dxa"/>
              <w:left w:w="17" w:type="dxa"/>
              <w:bottom w:w="0" w:type="dxa"/>
              <w:right w:w="17" w:type="dxa"/>
            </w:tcMar>
          </w:tcPr>
          <w:p w14:paraId="67009BB3" w14:textId="085FAEDC" w:rsidR="00D35ECF" w:rsidRPr="004173E8" w:rsidRDefault="00203CAA" w:rsidP="00203CAA">
            <w:pPr>
              <w:pStyle w:val="INKStandaard"/>
              <w:rPr>
                <w:rFonts w:ascii="Verdana" w:hAnsi="Verdana"/>
                <w:sz w:val="18"/>
                <w:szCs w:val="18"/>
              </w:rPr>
            </w:pPr>
            <w:r>
              <w:rPr>
                <w:rFonts w:ascii="Verdana" w:hAnsi="Verdana"/>
                <w:sz w:val="18"/>
                <w:szCs w:val="18"/>
              </w:rPr>
              <w:t>3</w:t>
            </w:r>
            <w:r w:rsidR="00D35ECF" w:rsidRPr="004173E8">
              <w:rPr>
                <w:rFonts w:ascii="Verdana" w:hAnsi="Verdana"/>
                <w:sz w:val="18"/>
                <w:szCs w:val="18"/>
              </w:rPr>
              <w:t>.</w:t>
            </w:r>
          </w:p>
        </w:tc>
        <w:tc>
          <w:tcPr>
            <w:tcW w:w="8930" w:type="dxa"/>
          </w:tcPr>
          <w:p w14:paraId="2E773680" w14:textId="50223841" w:rsidR="002B7889" w:rsidRDefault="00203CAA" w:rsidP="002B7889">
            <w:pPr>
              <w:pStyle w:val="INKStandaard"/>
              <w:rPr>
                <w:rFonts w:ascii="Verdana" w:hAnsi="Verdana"/>
                <w:sz w:val="18"/>
                <w:szCs w:val="18"/>
              </w:rPr>
            </w:pPr>
            <w:r>
              <w:rPr>
                <w:rFonts w:ascii="Verdana" w:hAnsi="Verdana"/>
                <w:sz w:val="18"/>
                <w:szCs w:val="18"/>
              </w:rPr>
              <w:t>3</w:t>
            </w:r>
            <w:r w:rsidR="00022CF2">
              <w:rPr>
                <w:rFonts w:ascii="Verdana" w:hAnsi="Verdana"/>
                <w:sz w:val="18"/>
                <w:szCs w:val="18"/>
              </w:rPr>
              <w:t xml:space="preserve">a. </w:t>
            </w:r>
            <w:r w:rsidR="002B7889">
              <w:rPr>
                <w:rFonts w:ascii="Verdana" w:hAnsi="Verdana"/>
                <w:sz w:val="18"/>
                <w:szCs w:val="18"/>
              </w:rPr>
              <w:t xml:space="preserve">Kan uw organisatie voorzien in de gevraagde </w:t>
            </w:r>
            <w:r w:rsidR="00022CF2">
              <w:rPr>
                <w:rFonts w:ascii="Verdana" w:hAnsi="Verdana"/>
                <w:sz w:val="18"/>
                <w:szCs w:val="18"/>
              </w:rPr>
              <w:t>C</w:t>
            </w:r>
            <w:r w:rsidR="002B7889">
              <w:rPr>
                <w:rFonts w:ascii="Verdana" w:hAnsi="Verdana"/>
                <w:sz w:val="18"/>
                <w:szCs w:val="18"/>
              </w:rPr>
              <w:t xml:space="preserve">ontent </w:t>
            </w:r>
            <w:r w:rsidR="00022CF2">
              <w:rPr>
                <w:rFonts w:ascii="Verdana" w:hAnsi="Verdana"/>
                <w:sz w:val="18"/>
                <w:szCs w:val="18"/>
              </w:rPr>
              <w:t>I</w:t>
            </w:r>
            <w:r w:rsidR="002B7889">
              <w:rPr>
                <w:rFonts w:ascii="Verdana" w:hAnsi="Verdana"/>
                <w:sz w:val="18"/>
                <w:szCs w:val="18"/>
              </w:rPr>
              <w:t xml:space="preserve">ntegratie </w:t>
            </w:r>
            <w:r w:rsidR="00022CF2">
              <w:rPr>
                <w:rFonts w:ascii="Verdana" w:hAnsi="Verdana"/>
                <w:sz w:val="18"/>
                <w:szCs w:val="18"/>
              </w:rPr>
              <w:t>V</w:t>
            </w:r>
            <w:r w:rsidR="002B7889">
              <w:rPr>
                <w:rFonts w:ascii="Verdana" w:hAnsi="Verdana"/>
                <w:sz w:val="18"/>
                <w:szCs w:val="18"/>
              </w:rPr>
              <w:t>oorziening</w:t>
            </w:r>
            <w:r w:rsidR="000D72F4">
              <w:rPr>
                <w:rFonts w:ascii="Verdana" w:hAnsi="Verdana"/>
                <w:sz w:val="18"/>
                <w:szCs w:val="18"/>
              </w:rPr>
              <w:t xml:space="preserve"> op basis van een op dit moment reeds beschikbare en door u aangeboden oplossing</w:t>
            </w:r>
            <w:r w:rsidR="002B7889">
              <w:rPr>
                <w:rFonts w:ascii="Verdana" w:hAnsi="Verdana"/>
                <w:sz w:val="18"/>
                <w:szCs w:val="18"/>
              </w:rPr>
              <w:t>?</w:t>
            </w:r>
          </w:p>
          <w:p w14:paraId="39F8E02A" w14:textId="2BA972F6" w:rsidR="00022CF2" w:rsidRDefault="00203CAA" w:rsidP="00022CF2">
            <w:pPr>
              <w:pStyle w:val="INKStandaard"/>
              <w:rPr>
                <w:rFonts w:ascii="Verdana" w:hAnsi="Verdana"/>
                <w:sz w:val="18"/>
                <w:szCs w:val="18"/>
              </w:rPr>
            </w:pPr>
            <w:r>
              <w:rPr>
                <w:rFonts w:ascii="Verdana" w:hAnsi="Verdana"/>
                <w:sz w:val="18"/>
                <w:szCs w:val="18"/>
              </w:rPr>
              <w:t>3</w:t>
            </w:r>
            <w:r w:rsidR="00022CF2">
              <w:rPr>
                <w:rFonts w:ascii="Verdana" w:hAnsi="Verdana"/>
                <w:sz w:val="18"/>
                <w:szCs w:val="18"/>
              </w:rPr>
              <w:t xml:space="preserve">b. </w:t>
            </w:r>
            <w:r w:rsidR="002B7889">
              <w:rPr>
                <w:rFonts w:ascii="Verdana" w:hAnsi="Verdana"/>
                <w:sz w:val="18"/>
                <w:szCs w:val="18"/>
              </w:rPr>
              <w:t>Zo ja, met welke mogelijke beperkingen of randvoorwaarden moet hierbij rekening worden gehouden</w:t>
            </w:r>
            <w:r w:rsidR="00022CF2">
              <w:rPr>
                <w:rFonts w:ascii="Verdana" w:hAnsi="Verdana"/>
                <w:sz w:val="18"/>
                <w:szCs w:val="18"/>
              </w:rPr>
              <w:t>?</w:t>
            </w:r>
          </w:p>
          <w:p w14:paraId="7ACEC2E9" w14:textId="4C3DC307" w:rsidR="002B7889" w:rsidRDefault="00203CAA" w:rsidP="00022CF2">
            <w:pPr>
              <w:pStyle w:val="INKStandaard"/>
              <w:rPr>
                <w:rFonts w:ascii="Verdana" w:hAnsi="Verdana"/>
                <w:sz w:val="18"/>
                <w:szCs w:val="18"/>
              </w:rPr>
            </w:pPr>
            <w:r>
              <w:rPr>
                <w:rFonts w:ascii="Verdana" w:hAnsi="Verdana"/>
                <w:sz w:val="18"/>
                <w:szCs w:val="18"/>
              </w:rPr>
              <w:t>3</w:t>
            </w:r>
            <w:r w:rsidR="00022CF2">
              <w:rPr>
                <w:rFonts w:ascii="Verdana" w:hAnsi="Verdana"/>
                <w:sz w:val="18"/>
                <w:szCs w:val="18"/>
              </w:rPr>
              <w:t>c. Zo ja, waar ziet u kansen</w:t>
            </w:r>
            <w:r w:rsidR="002B7889">
              <w:rPr>
                <w:rFonts w:ascii="Verdana" w:hAnsi="Verdana"/>
                <w:sz w:val="18"/>
                <w:szCs w:val="18"/>
              </w:rPr>
              <w:t>?</w:t>
            </w:r>
          </w:p>
          <w:p w14:paraId="4723025F" w14:textId="77777777" w:rsidR="00D35ECF" w:rsidRDefault="00203CAA" w:rsidP="00203CAA">
            <w:pPr>
              <w:pStyle w:val="INKStandaard"/>
              <w:rPr>
                <w:rFonts w:ascii="Verdana" w:hAnsi="Verdana"/>
                <w:sz w:val="18"/>
                <w:szCs w:val="18"/>
              </w:rPr>
            </w:pPr>
            <w:r>
              <w:rPr>
                <w:rFonts w:ascii="Verdana" w:hAnsi="Verdana"/>
                <w:sz w:val="18"/>
                <w:szCs w:val="18"/>
              </w:rPr>
              <w:t>3</w:t>
            </w:r>
            <w:r w:rsidR="00022CF2">
              <w:rPr>
                <w:rFonts w:ascii="Verdana" w:hAnsi="Verdana"/>
                <w:sz w:val="18"/>
                <w:szCs w:val="18"/>
              </w:rPr>
              <w:t xml:space="preserve">d. </w:t>
            </w:r>
            <w:r w:rsidR="002B7889">
              <w:rPr>
                <w:rFonts w:ascii="Verdana" w:hAnsi="Verdana"/>
                <w:sz w:val="18"/>
                <w:szCs w:val="18"/>
              </w:rPr>
              <w:t xml:space="preserve">Zo nee, </w:t>
            </w:r>
            <w:r w:rsidR="00022CF2">
              <w:rPr>
                <w:rFonts w:ascii="Verdana" w:hAnsi="Verdana"/>
                <w:sz w:val="18"/>
                <w:szCs w:val="18"/>
              </w:rPr>
              <w:t>welke organisaties zouden een goed werkende (bewezen) Content I</w:t>
            </w:r>
            <w:r w:rsidR="00D35ECF" w:rsidRPr="004173E8">
              <w:rPr>
                <w:rFonts w:ascii="Verdana" w:hAnsi="Verdana"/>
                <w:sz w:val="18"/>
                <w:szCs w:val="18"/>
              </w:rPr>
              <w:t>ntegrat</w:t>
            </w:r>
            <w:r>
              <w:rPr>
                <w:rFonts w:ascii="Verdana" w:hAnsi="Verdana"/>
                <w:sz w:val="18"/>
                <w:szCs w:val="18"/>
              </w:rPr>
              <w:t>ie</w:t>
            </w:r>
            <w:r w:rsidR="008E43AD">
              <w:rPr>
                <w:rFonts w:ascii="Verdana" w:hAnsi="Verdana"/>
                <w:sz w:val="18"/>
                <w:szCs w:val="18"/>
              </w:rPr>
              <w:t xml:space="preserve"> </w:t>
            </w:r>
            <w:r w:rsidR="00022CF2">
              <w:rPr>
                <w:rFonts w:ascii="Verdana" w:hAnsi="Verdana"/>
                <w:sz w:val="18"/>
                <w:szCs w:val="18"/>
              </w:rPr>
              <w:t>V</w:t>
            </w:r>
            <w:r w:rsidR="008E43AD">
              <w:rPr>
                <w:rFonts w:ascii="Verdana" w:hAnsi="Verdana"/>
                <w:sz w:val="18"/>
                <w:szCs w:val="18"/>
              </w:rPr>
              <w:t>oorziening</w:t>
            </w:r>
            <w:r w:rsidR="00D35ECF" w:rsidRPr="004173E8">
              <w:rPr>
                <w:rFonts w:ascii="Verdana" w:hAnsi="Verdana"/>
                <w:sz w:val="18"/>
                <w:szCs w:val="18"/>
              </w:rPr>
              <w:t xml:space="preserve"> kunnen leveren </w:t>
            </w:r>
            <w:r w:rsidR="00022CF2">
              <w:rPr>
                <w:rFonts w:ascii="Verdana" w:hAnsi="Verdana"/>
                <w:sz w:val="18"/>
                <w:szCs w:val="18"/>
              </w:rPr>
              <w:t>é</w:t>
            </w:r>
            <w:r w:rsidR="00D35ECF" w:rsidRPr="004173E8">
              <w:rPr>
                <w:rFonts w:ascii="Verdana" w:hAnsi="Verdana"/>
                <w:sz w:val="18"/>
                <w:szCs w:val="18"/>
              </w:rPr>
              <w:t xml:space="preserve">n onderhouden? </w:t>
            </w:r>
          </w:p>
          <w:p w14:paraId="53C8F3A8" w14:textId="7502C4C4" w:rsidR="00203CAA" w:rsidRPr="004173E8" w:rsidRDefault="00203CAA" w:rsidP="00203CAA">
            <w:pPr>
              <w:pStyle w:val="INKStandaard"/>
              <w:rPr>
                <w:rFonts w:ascii="Verdana" w:hAnsi="Verdana"/>
                <w:sz w:val="18"/>
                <w:szCs w:val="18"/>
              </w:rPr>
            </w:pPr>
          </w:p>
        </w:tc>
      </w:tr>
      <w:tr w:rsidR="00F4566A" w:rsidRPr="004173E8" w14:paraId="7155366F" w14:textId="77777777" w:rsidTr="004173E8">
        <w:trPr>
          <w:trHeight w:val="255"/>
        </w:trPr>
        <w:tc>
          <w:tcPr>
            <w:tcW w:w="9634" w:type="dxa"/>
            <w:gridSpan w:val="2"/>
            <w:noWrap/>
            <w:tcMar>
              <w:top w:w="17" w:type="dxa"/>
              <w:left w:w="17" w:type="dxa"/>
              <w:bottom w:w="0" w:type="dxa"/>
              <w:right w:w="17" w:type="dxa"/>
            </w:tcMar>
          </w:tcPr>
          <w:p w14:paraId="21B09C5A" w14:textId="6E001C9A" w:rsidR="00F4566A" w:rsidRPr="004173E8" w:rsidRDefault="00F4566A" w:rsidP="00416C26">
            <w:pPr>
              <w:pStyle w:val="INKStandaard"/>
              <w:rPr>
                <w:rFonts w:ascii="Verdana" w:hAnsi="Verdana"/>
                <w:i/>
                <w:sz w:val="18"/>
                <w:szCs w:val="18"/>
              </w:rPr>
            </w:pPr>
            <w:r w:rsidRPr="004173E8">
              <w:rPr>
                <w:rFonts w:ascii="Verdana" w:hAnsi="Verdana"/>
                <w:i/>
                <w:sz w:val="18"/>
                <w:szCs w:val="18"/>
              </w:rPr>
              <w:t>&lt;uw antwoord&gt;</w:t>
            </w:r>
          </w:p>
          <w:p w14:paraId="0F6AFDBE" w14:textId="68895964" w:rsidR="00F4566A" w:rsidRDefault="00203CAA" w:rsidP="00416C26">
            <w:pPr>
              <w:pStyle w:val="INKStandaard"/>
              <w:rPr>
                <w:rFonts w:ascii="Verdana" w:hAnsi="Verdana"/>
                <w:i/>
                <w:sz w:val="18"/>
                <w:szCs w:val="18"/>
              </w:rPr>
            </w:pPr>
            <w:r>
              <w:rPr>
                <w:rFonts w:ascii="Verdana" w:hAnsi="Verdana"/>
                <w:i/>
                <w:sz w:val="18"/>
                <w:szCs w:val="18"/>
              </w:rPr>
              <w:t>3</w:t>
            </w:r>
            <w:r w:rsidR="00022CF2">
              <w:rPr>
                <w:rFonts w:ascii="Verdana" w:hAnsi="Verdana"/>
                <w:i/>
                <w:sz w:val="18"/>
                <w:szCs w:val="18"/>
              </w:rPr>
              <w:t>a.</w:t>
            </w:r>
          </w:p>
          <w:p w14:paraId="361DF8C4" w14:textId="77777777" w:rsidR="00022CF2" w:rsidRDefault="00022CF2" w:rsidP="00416C26">
            <w:pPr>
              <w:pStyle w:val="INKStandaard"/>
              <w:rPr>
                <w:rFonts w:ascii="Verdana" w:hAnsi="Verdana"/>
                <w:i/>
                <w:sz w:val="18"/>
                <w:szCs w:val="18"/>
              </w:rPr>
            </w:pPr>
          </w:p>
          <w:p w14:paraId="63108974" w14:textId="789C757D" w:rsidR="00022CF2" w:rsidRDefault="00203CAA" w:rsidP="00416C26">
            <w:pPr>
              <w:pStyle w:val="INKStandaard"/>
              <w:rPr>
                <w:rFonts w:ascii="Verdana" w:hAnsi="Verdana"/>
                <w:i/>
                <w:sz w:val="18"/>
                <w:szCs w:val="18"/>
              </w:rPr>
            </w:pPr>
            <w:r>
              <w:rPr>
                <w:rFonts w:ascii="Verdana" w:hAnsi="Verdana"/>
                <w:i/>
                <w:sz w:val="18"/>
                <w:szCs w:val="18"/>
              </w:rPr>
              <w:t>3</w:t>
            </w:r>
            <w:r w:rsidR="00022CF2">
              <w:rPr>
                <w:rFonts w:ascii="Verdana" w:hAnsi="Verdana"/>
                <w:i/>
                <w:sz w:val="18"/>
                <w:szCs w:val="18"/>
              </w:rPr>
              <w:t>b.</w:t>
            </w:r>
          </w:p>
          <w:p w14:paraId="0C75FF8F" w14:textId="77777777" w:rsidR="00022CF2" w:rsidRDefault="00022CF2" w:rsidP="00416C26">
            <w:pPr>
              <w:pStyle w:val="INKStandaard"/>
              <w:rPr>
                <w:rFonts w:ascii="Verdana" w:hAnsi="Verdana"/>
                <w:i/>
                <w:sz w:val="18"/>
                <w:szCs w:val="18"/>
              </w:rPr>
            </w:pPr>
          </w:p>
          <w:p w14:paraId="303FC507" w14:textId="27F18F76" w:rsidR="00022CF2" w:rsidRDefault="00203CAA" w:rsidP="00416C26">
            <w:pPr>
              <w:pStyle w:val="INKStandaard"/>
              <w:rPr>
                <w:rFonts w:ascii="Verdana" w:hAnsi="Verdana"/>
                <w:i/>
                <w:sz w:val="18"/>
                <w:szCs w:val="18"/>
              </w:rPr>
            </w:pPr>
            <w:r>
              <w:rPr>
                <w:rFonts w:ascii="Verdana" w:hAnsi="Verdana"/>
                <w:i/>
                <w:sz w:val="18"/>
                <w:szCs w:val="18"/>
              </w:rPr>
              <w:t>3</w:t>
            </w:r>
            <w:r w:rsidR="00022CF2">
              <w:rPr>
                <w:rFonts w:ascii="Verdana" w:hAnsi="Verdana"/>
                <w:i/>
                <w:sz w:val="18"/>
                <w:szCs w:val="18"/>
              </w:rPr>
              <w:t>c.</w:t>
            </w:r>
          </w:p>
          <w:p w14:paraId="197664A7" w14:textId="77777777" w:rsidR="00022CF2" w:rsidRDefault="00022CF2" w:rsidP="00416C26">
            <w:pPr>
              <w:pStyle w:val="INKStandaard"/>
              <w:rPr>
                <w:rFonts w:ascii="Verdana" w:hAnsi="Verdana"/>
                <w:i/>
                <w:sz w:val="18"/>
                <w:szCs w:val="18"/>
              </w:rPr>
            </w:pPr>
          </w:p>
          <w:p w14:paraId="15563A28" w14:textId="5F7B19A5" w:rsidR="00022CF2" w:rsidRPr="004173E8" w:rsidRDefault="00203CAA" w:rsidP="00416C26">
            <w:pPr>
              <w:pStyle w:val="INKStandaard"/>
              <w:rPr>
                <w:rFonts w:ascii="Verdana" w:hAnsi="Verdana"/>
                <w:i/>
                <w:sz w:val="18"/>
                <w:szCs w:val="18"/>
              </w:rPr>
            </w:pPr>
            <w:r>
              <w:rPr>
                <w:rFonts w:ascii="Verdana" w:hAnsi="Verdana"/>
                <w:i/>
                <w:sz w:val="18"/>
                <w:szCs w:val="18"/>
              </w:rPr>
              <w:t>3</w:t>
            </w:r>
            <w:r w:rsidR="00022CF2">
              <w:rPr>
                <w:rFonts w:ascii="Verdana" w:hAnsi="Verdana"/>
                <w:i/>
                <w:sz w:val="18"/>
                <w:szCs w:val="18"/>
              </w:rPr>
              <w:t>d.</w:t>
            </w:r>
          </w:p>
          <w:p w14:paraId="16951BB9" w14:textId="77777777" w:rsidR="00F4566A" w:rsidRPr="004173E8" w:rsidRDefault="00F4566A" w:rsidP="00416C26">
            <w:pPr>
              <w:pStyle w:val="INKStandaard"/>
              <w:rPr>
                <w:rFonts w:ascii="Verdana" w:hAnsi="Verdana"/>
                <w:i/>
                <w:sz w:val="18"/>
                <w:szCs w:val="18"/>
              </w:rPr>
            </w:pPr>
          </w:p>
        </w:tc>
      </w:tr>
      <w:tr w:rsidR="009A4B2D" w:rsidRPr="004173E8" w14:paraId="6CF02B45" w14:textId="77777777" w:rsidTr="004173E8">
        <w:trPr>
          <w:trHeight w:val="255"/>
        </w:trPr>
        <w:tc>
          <w:tcPr>
            <w:tcW w:w="704" w:type="dxa"/>
            <w:noWrap/>
            <w:tcMar>
              <w:top w:w="17" w:type="dxa"/>
              <w:left w:w="17" w:type="dxa"/>
              <w:bottom w:w="0" w:type="dxa"/>
              <w:right w:w="17" w:type="dxa"/>
            </w:tcMar>
          </w:tcPr>
          <w:p w14:paraId="4FB69A7C" w14:textId="0B62D678" w:rsidR="009A4B2D" w:rsidRPr="004173E8" w:rsidRDefault="00203CAA" w:rsidP="00416C26">
            <w:pPr>
              <w:pStyle w:val="INKStandaard"/>
              <w:rPr>
                <w:rFonts w:ascii="Verdana" w:hAnsi="Verdana"/>
                <w:sz w:val="18"/>
                <w:szCs w:val="18"/>
              </w:rPr>
            </w:pPr>
            <w:r>
              <w:rPr>
                <w:rFonts w:ascii="Verdana" w:hAnsi="Verdana"/>
                <w:sz w:val="18"/>
                <w:szCs w:val="18"/>
              </w:rPr>
              <w:lastRenderedPageBreak/>
              <w:t>4</w:t>
            </w:r>
            <w:r w:rsidR="009A4B2D" w:rsidRPr="004173E8">
              <w:rPr>
                <w:rFonts w:ascii="Verdana" w:hAnsi="Verdana"/>
                <w:sz w:val="18"/>
                <w:szCs w:val="18"/>
              </w:rPr>
              <w:t>.</w:t>
            </w:r>
          </w:p>
        </w:tc>
        <w:tc>
          <w:tcPr>
            <w:tcW w:w="8930" w:type="dxa"/>
          </w:tcPr>
          <w:p w14:paraId="4496439B" w14:textId="4702561D" w:rsidR="009A4B2D" w:rsidRPr="004173E8" w:rsidRDefault="00ED0BCA" w:rsidP="009A4B2D">
            <w:pPr>
              <w:spacing w:line="280" w:lineRule="atLeast"/>
              <w:contextualSpacing/>
              <w:rPr>
                <w:rFonts w:ascii="Verdana" w:eastAsia="Times New Roman" w:hAnsi="Verdana"/>
                <w:sz w:val="18"/>
                <w:szCs w:val="18"/>
                <w:lang w:eastAsia="nl-NL"/>
              </w:rPr>
            </w:pPr>
            <w:r>
              <w:rPr>
                <w:rFonts w:ascii="Verdana" w:eastAsia="Times New Roman" w:hAnsi="Verdana"/>
                <w:sz w:val="18"/>
                <w:szCs w:val="18"/>
                <w:lang w:eastAsia="nl-NL"/>
              </w:rPr>
              <w:t>Gewenste functionaliteiten C</w:t>
            </w:r>
            <w:r w:rsidR="009A4B2D" w:rsidRPr="004173E8">
              <w:rPr>
                <w:rFonts w:ascii="Verdana" w:eastAsia="Times New Roman" w:hAnsi="Verdana"/>
                <w:sz w:val="18"/>
                <w:szCs w:val="18"/>
                <w:lang w:eastAsia="nl-NL"/>
              </w:rPr>
              <w:t xml:space="preserve">ontent </w:t>
            </w:r>
            <w:r>
              <w:rPr>
                <w:rFonts w:ascii="Verdana" w:eastAsia="Times New Roman" w:hAnsi="Verdana"/>
                <w:sz w:val="18"/>
                <w:szCs w:val="18"/>
                <w:lang w:eastAsia="nl-NL"/>
              </w:rPr>
              <w:t>I</w:t>
            </w:r>
            <w:r w:rsidR="00203CAA">
              <w:rPr>
                <w:rFonts w:ascii="Verdana" w:eastAsia="Times New Roman" w:hAnsi="Verdana"/>
                <w:sz w:val="18"/>
                <w:szCs w:val="18"/>
                <w:lang w:eastAsia="nl-NL"/>
              </w:rPr>
              <w:t>ntegratie</w:t>
            </w:r>
            <w:r w:rsidR="008E43AD">
              <w:rPr>
                <w:rFonts w:ascii="Verdana" w:eastAsia="Times New Roman" w:hAnsi="Verdana"/>
                <w:sz w:val="18"/>
                <w:szCs w:val="18"/>
                <w:lang w:eastAsia="nl-NL"/>
              </w:rPr>
              <w:t xml:space="preserve"> </w:t>
            </w:r>
            <w:r>
              <w:rPr>
                <w:rFonts w:ascii="Verdana" w:eastAsia="Times New Roman" w:hAnsi="Verdana"/>
                <w:sz w:val="18"/>
                <w:szCs w:val="18"/>
                <w:lang w:eastAsia="nl-NL"/>
              </w:rPr>
              <w:t>V</w:t>
            </w:r>
            <w:r w:rsidR="008E43AD">
              <w:rPr>
                <w:rFonts w:ascii="Verdana" w:eastAsia="Times New Roman" w:hAnsi="Verdana"/>
                <w:sz w:val="18"/>
                <w:szCs w:val="18"/>
                <w:lang w:eastAsia="nl-NL"/>
              </w:rPr>
              <w:t>oorziening</w:t>
            </w:r>
            <w:r w:rsidR="009A4B2D" w:rsidRPr="004173E8">
              <w:rPr>
                <w:rFonts w:ascii="Verdana" w:eastAsia="Times New Roman" w:hAnsi="Verdana"/>
                <w:sz w:val="18"/>
                <w:szCs w:val="18"/>
                <w:lang w:eastAsia="nl-NL"/>
              </w:rPr>
              <w:t>:</w:t>
            </w:r>
          </w:p>
          <w:p w14:paraId="53DB1193" w14:textId="461FA6CD" w:rsidR="00574538" w:rsidRDefault="00574538" w:rsidP="009A4B2D">
            <w:pPr>
              <w:numPr>
                <w:ilvl w:val="1"/>
                <w:numId w:val="27"/>
              </w:numPr>
              <w:spacing w:line="280" w:lineRule="atLeast"/>
              <w:contextualSpacing/>
              <w:rPr>
                <w:rFonts w:ascii="Verdana" w:eastAsia="Times New Roman" w:hAnsi="Verdana"/>
                <w:sz w:val="18"/>
                <w:szCs w:val="18"/>
                <w:lang w:eastAsia="nl-NL"/>
              </w:rPr>
            </w:pPr>
            <w:r>
              <w:rPr>
                <w:rFonts w:ascii="Verdana" w:eastAsia="Times New Roman" w:hAnsi="Verdana"/>
                <w:sz w:val="18"/>
                <w:szCs w:val="18"/>
                <w:lang w:eastAsia="nl-NL"/>
              </w:rPr>
              <w:t>goede generieke weergave van content (in ieder geval preview functionaliteit);</w:t>
            </w:r>
          </w:p>
          <w:p w14:paraId="474EE914" w14:textId="77777777" w:rsidR="00574538" w:rsidRDefault="00574538" w:rsidP="009A4B2D">
            <w:pPr>
              <w:numPr>
                <w:ilvl w:val="1"/>
                <w:numId w:val="27"/>
              </w:numPr>
              <w:spacing w:line="280" w:lineRule="atLeast"/>
              <w:contextualSpacing/>
              <w:rPr>
                <w:rFonts w:ascii="Verdana" w:eastAsia="Times New Roman" w:hAnsi="Verdana"/>
                <w:sz w:val="18"/>
                <w:szCs w:val="18"/>
                <w:lang w:eastAsia="nl-NL"/>
              </w:rPr>
            </w:pPr>
            <w:r>
              <w:rPr>
                <w:rFonts w:ascii="Verdana" w:eastAsia="Times New Roman" w:hAnsi="Verdana"/>
                <w:sz w:val="18"/>
                <w:szCs w:val="18"/>
                <w:lang w:eastAsia="nl-NL"/>
              </w:rPr>
              <w:t>toevoegen van nieuwe bronnen;</w:t>
            </w:r>
          </w:p>
          <w:p w14:paraId="4D7C0E2F" w14:textId="77777777" w:rsidR="00574538" w:rsidRDefault="009A4B2D" w:rsidP="009A4B2D">
            <w:pPr>
              <w:numPr>
                <w:ilvl w:val="1"/>
                <w:numId w:val="27"/>
              </w:numPr>
              <w:spacing w:line="280" w:lineRule="atLeast"/>
              <w:contextualSpacing/>
              <w:rPr>
                <w:rFonts w:ascii="Verdana" w:eastAsia="Times New Roman" w:hAnsi="Verdana"/>
                <w:sz w:val="18"/>
                <w:szCs w:val="18"/>
                <w:lang w:eastAsia="nl-NL"/>
              </w:rPr>
            </w:pPr>
            <w:r w:rsidRPr="004173E8">
              <w:rPr>
                <w:rFonts w:ascii="Verdana" w:eastAsia="Times New Roman" w:hAnsi="Verdana"/>
                <w:sz w:val="18"/>
                <w:szCs w:val="18"/>
                <w:lang w:eastAsia="nl-NL"/>
              </w:rPr>
              <w:t>een (full-</w:t>
            </w:r>
            <w:proofErr w:type="spellStart"/>
            <w:r w:rsidRPr="004173E8">
              <w:rPr>
                <w:rFonts w:ascii="Verdana" w:eastAsia="Times New Roman" w:hAnsi="Verdana"/>
                <w:sz w:val="18"/>
                <w:szCs w:val="18"/>
                <w:lang w:eastAsia="nl-NL"/>
              </w:rPr>
              <w:t>text</w:t>
            </w:r>
            <w:proofErr w:type="spellEnd"/>
            <w:r w:rsidRPr="004173E8">
              <w:rPr>
                <w:rFonts w:ascii="Verdana" w:eastAsia="Times New Roman" w:hAnsi="Verdana"/>
                <w:sz w:val="18"/>
                <w:szCs w:val="18"/>
                <w:lang w:eastAsia="nl-NL"/>
              </w:rPr>
              <w:t xml:space="preserve">) </w:t>
            </w:r>
            <w:r w:rsidR="00574538">
              <w:rPr>
                <w:rFonts w:ascii="Verdana" w:eastAsia="Times New Roman" w:hAnsi="Verdana"/>
                <w:sz w:val="18"/>
                <w:szCs w:val="18"/>
                <w:lang w:eastAsia="nl-NL"/>
              </w:rPr>
              <w:t xml:space="preserve">intelligente </w:t>
            </w:r>
            <w:r w:rsidRPr="004173E8">
              <w:rPr>
                <w:rFonts w:ascii="Verdana" w:eastAsia="Times New Roman" w:hAnsi="Verdana"/>
                <w:sz w:val="18"/>
                <w:szCs w:val="18"/>
                <w:lang w:eastAsia="nl-NL"/>
              </w:rPr>
              <w:t>zoekfunctie in divers</w:t>
            </w:r>
            <w:r w:rsidR="00574538">
              <w:rPr>
                <w:rFonts w:ascii="Verdana" w:eastAsia="Times New Roman" w:hAnsi="Verdana"/>
                <w:sz w:val="18"/>
                <w:szCs w:val="18"/>
                <w:lang w:eastAsia="nl-NL"/>
              </w:rPr>
              <w:t>e</w:t>
            </w:r>
            <w:r w:rsidRPr="004173E8">
              <w:rPr>
                <w:rFonts w:ascii="Verdana" w:eastAsia="Times New Roman" w:hAnsi="Verdana"/>
                <w:sz w:val="18"/>
                <w:szCs w:val="18"/>
                <w:lang w:eastAsia="nl-NL"/>
              </w:rPr>
              <w:t xml:space="preserve"> openbare en auteursrechtelijke bronnen;</w:t>
            </w:r>
          </w:p>
          <w:p w14:paraId="50CB4BF9" w14:textId="51C40836" w:rsidR="00574538" w:rsidRDefault="00574538" w:rsidP="009A4B2D">
            <w:pPr>
              <w:numPr>
                <w:ilvl w:val="1"/>
                <w:numId w:val="27"/>
              </w:numPr>
              <w:spacing w:line="280" w:lineRule="atLeast"/>
              <w:contextualSpacing/>
              <w:rPr>
                <w:rFonts w:ascii="Verdana" w:eastAsia="Times New Roman" w:hAnsi="Verdana"/>
                <w:sz w:val="18"/>
                <w:szCs w:val="18"/>
                <w:lang w:eastAsia="nl-NL"/>
              </w:rPr>
            </w:pPr>
            <w:r>
              <w:rPr>
                <w:rFonts w:ascii="Verdana" w:eastAsia="Times New Roman" w:hAnsi="Verdana"/>
                <w:sz w:val="18"/>
                <w:szCs w:val="18"/>
                <w:lang w:eastAsia="nl-NL"/>
              </w:rPr>
              <w:t>toepassen van filter</w:t>
            </w:r>
            <w:r w:rsidR="005C7090">
              <w:rPr>
                <w:rFonts w:ascii="Verdana" w:eastAsia="Times New Roman" w:hAnsi="Verdana"/>
                <w:sz w:val="18"/>
                <w:szCs w:val="18"/>
                <w:lang w:eastAsia="nl-NL"/>
              </w:rPr>
              <w:t>- en sorteermogelijkheden</w:t>
            </w:r>
            <w:r>
              <w:rPr>
                <w:rFonts w:ascii="Verdana" w:eastAsia="Times New Roman" w:hAnsi="Verdana"/>
                <w:sz w:val="18"/>
                <w:szCs w:val="18"/>
                <w:lang w:eastAsia="nl-NL"/>
              </w:rPr>
              <w:t>;</w:t>
            </w:r>
          </w:p>
          <w:p w14:paraId="53AC6261" w14:textId="42D3C221" w:rsidR="009A4B2D" w:rsidRPr="004173E8" w:rsidRDefault="00574538" w:rsidP="009A4B2D">
            <w:pPr>
              <w:numPr>
                <w:ilvl w:val="1"/>
                <w:numId w:val="27"/>
              </w:numPr>
              <w:spacing w:line="280" w:lineRule="atLeast"/>
              <w:contextualSpacing/>
              <w:rPr>
                <w:rFonts w:ascii="Verdana" w:eastAsia="Times New Roman" w:hAnsi="Verdana"/>
                <w:sz w:val="18"/>
                <w:szCs w:val="18"/>
                <w:lang w:eastAsia="nl-NL"/>
              </w:rPr>
            </w:pPr>
            <w:r>
              <w:rPr>
                <w:rFonts w:ascii="Verdana" w:eastAsia="Times New Roman" w:hAnsi="Verdana"/>
                <w:sz w:val="18"/>
                <w:szCs w:val="18"/>
                <w:lang w:eastAsia="nl-NL"/>
              </w:rPr>
              <w:t>gebruik van NLP, ML en AI;</w:t>
            </w:r>
            <w:r w:rsidR="009A4B2D" w:rsidRPr="004173E8">
              <w:rPr>
                <w:rFonts w:ascii="Verdana" w:eastAsia="Times New Roman" w:hAnsi="Verdana"/>
                <w:sz w:val="18"/>
                <w:szCs w:val="18"/>
                <w:lang w:eastAsia="nl-NL"/>
              </w:rPr>
              <w:t xml:space="preserve"> </w:t>
            </w:r>
          </w:p>
          <w:p w14:paraId="1747119C" w14:textId="44E0E95E" w:rsidR="009A4B2D" w:rsidRPr="004173E8" w:rsidRDefault="009A4B2D" w:rsidP="009A4B2D">
            <w:pPr>
              <w:numPr>
                <w:ilvl w:val="1"/>
                <w:numId w:val="27"/>
              </w:numPr>
              <w:spacing w:line="280" w:lineRule="atLeast"/>
              <w:contextualSpacing/>
              <w:rPr>
                <w:rFonts w:ascii="Verdana" w:eastAsia="Times New Roman" w:hAnsi="Verdana"/>
                <w:sz w:val="18"/>
                <w:szCs w:val="18"/>
                <w:lang w:eastAsia="nl-NL"/>
              </w:rPr>
            </w:pPr>
            <w:r w:rsidRPr="004173E8">
              <w:rPr>
                <w:rFonts w:ascii="Verdana" w:eastAsia="Times New Roman" w:hAnsi="Verdana"/>
                <w:sz w:val="18"/>
                <w:szCs w:val="18"/>
                <w:lang w:eastAsia="nl-NL"/>
              </w:rPr>
              <w:t>een voor de doelgroep relevante presentatie van zoekresultaten</w:t>
            </w:r>
            <w:r w:rsidR="00574538">
              <w:rPr>
                <w:rFonts w:ascii="Verdana" w:eastAsia="Times New Roman" w:hAnsi="Verdana"/>
                <w:sz w:val="18"/>
                <w:szCs w:val="18"/>
                <w:lang w:eastAsia="nl-NL"/>
              </w:rPr>
              <w:t xml:space="preserve"> met autorisatie laag</w:t>
            </w:r>
            <w:r w:rsidRPr="004173E8">
              <w:rPr>
                <w:rFonts w:ascii="Verdana" w:eastAsia="Times New Roman" w:hAnsi="Verdana"/>
                <w:sz w:val="18"/>
                <w:szCs w:val="18"/>
                <w:lang w:eastAsia="nl-NL"/>
              </w:rPr>
              <w:t xml:space="preserve">; </w:t>
            </w:r>
          </w:p>
          <w:p w14:paraId="1C7B5681" w14:textId="77777777" w:rsidR="009A4B2D" w:rsidRPr="004173E8" w:rsidRDefault="009A4B2D" w:rsidP="009A4B2D">
            <w:pPr>
              <w:numPr>
                <w:ilvl w:val="1"/>
                <w:numId w:val="27"/>
              </w:numPr>
              <w:spacing w:line="280" w:lineRule="atLeast"/>
              <w:contextualSpacing/>
              <w:rPr>
                <w:rFonts w:ascii="Verdana" w:eastAsia="Times New Roman" w:hAnsi="Verdana"/>
                <w:sz w:val="18"/>
                <w:szCs w:val="18"/>
                <w:lang w:eastAsia="nl-NL"/>
              </w:rPr>
            </w:pPr>
            <w:r w:rsidRPr="004173E8">
              <w:rPr>
                <w:rFonts w:ascii="Verdana" w:eastAsia="Times New Roman" w:hAnsi="Verdana"/>
                <w:sz w:val="18"/>
                <w:szCs w:val="18"/>
                <w:lang w:eastAsia="nl-NL"/>
              </w:rPr>
              <w:t xml:space="preserve">een </w:t>
            </w:r>
            <w:proofErr w:type="spellStart"/>
            <w:r w:rsidRPr="004173E8">
              <w:rPr>
                <w:rFonts w:ascii="Verdana" w:eastAsia="Times New Roman" w:hAnsi="Verdana"/>
                <w:sz w:val="18"/>
                <w:szCs w:val="18"/>
                <w:lang w:eastAsia="nl-NL"/>
              </w:rPr>
              <w:t>attenderingsfunctie</w:t>
            </w:r>
            <w:proofErr w:type="spellEnd"/>
            <w:r w:rsidRPr="004173E8">
              <w:rPr>
                <w:rFonts w:ascii="Verdana" w:eastAsia="Times New Roman" w:hAnsi="Verdana"/>
                <w:sz w:val="18"/>
                <w:szCs w:val="18"/>
                <w:lang w:eastAsia="nl-NL"/>
              </w:rPr>
              <w:t xml:space="preserve"> voor nieuw toegevoegde content; </w:t>
            </w:r>
          </w:p>
          <w:p w14:paraId="42B25B9E" w14:textId="77777777" w:rsidR="009A4B2D" w:rsidRPr="004173E8" w:rsidRDefault="009A4B2D" w:rsidP="009A4B2D">
            <w:pPr>
              <w:numPr>
                <w:ilvl w:val="1"/>
                <w:numId w:val="27"/>
              </w:numPr>
              <w:spacing w:line="280" w:lineRule="atLeast"/>
              <w:contextualSpacing/>
              <w:rPr>
                <w:rFonts w:ascii="Verdana" w:eastAsia="Times New Roman" w:hAnsi="Verdana"/>
                <w:sz w:val="18"/>
                <w:szCs w:val="18"/>
                <w:lang w:eastAsia="nl-NL"/>
              </w:rPr>
            </w:pPr>
            <w:r w:rsidRPr="004173E8">
              <w:rPr>
                <w:rFonts w:ascii="Verdana" w:eastAsia="Times New Roman" w:hAnsi="Verdana"/>
                <w:sz w:val="18"/>
                <w:szCs w:val="18"/>
                <w:lang w:eastAsia="nl-NL"/>
              </w:rPr>
              <w:t xml:space="preserve">een functie voor het bewaren van persoonlijke zoekvragen, zoekresultaten, gevonden content en het maken van leeslijsten; </w:t>
            </w:r>
          </w:p>
          <w:p w14:paraId="48039157" w14:textId="687BCE5D" w:rsidR="00873823" w:rsidRDefault="009A4B2D" w:rsidP="009A4B2D">
            <w:pPr>
              <w:numPr>
                <w:ilvl w:val="1"/>
                <w:numId w:val="27"/>
              </w:numPr>
              <w:spacing w:line="280" w:lineRule="atLeast"/>
              <w:contextualSpacing/>
              <w:rPr>
                <w:rFonts w:ascii="Verdana" w:eastAsia="Times New Roman" w:hAnsi="Verdana"/>
                <w:sz w:val="18"/>
                <w:szCs w:val="18"/>
                <w:lang w:eastAsia="nl-NL"/>
              </w:rPr>
            </w:pPr>
            <w:r w:rsidRPr="004173E8">
              <w:rPr>
                <w:rFonts w:ascii="Verdana" w:eastAsia="Times New Roman" w:hAnsi="Verdana"/>
                <w:sz w:val="18"/>
                <w:szCs w:val="18"/>
                <w:lang w:eastAsia="nl-NL"/>
              </w:rPr>
              <w:t xml:space="preserve">mogelijkheid om content </w:t>
            </w:r>
            <w:r w:rsidR="005C7090">
              <w:rPr>
                <w:rFonts w:ascii="Verdana" w:eastAsia="Times New Roman" w:hAnsi="Verdana"/>
                <w:sz w:val="18"/>
                <w:szCs w:val="18"/>
                <w:lang w:eastAsia="nl-NL"/>
              </w:rPr>
              <w:t xml:space="preserve">(en persoonlijke zoekvragen/filters, </w:t>
            </w:r>
            <w:proofErr w:type="spellStart"/>
            <w:r w:rsidR="005C7090">
              <w:rPr>
                <w:rFonts w:ascii="Verdana" w:eastAsia="Times New Roman" w:hAnsi="Verdana"/>
                <w:sz w:val="18"/>
                <w:szCs w:val="18"/>
                <w:lang w:eastAsia="nl-NL"/>
              </w:rPr>
              <w:t>attenderingen</w:t>
            </w:r>
            <w:proofErr w:type="spellEnd"/>
            <w:r w:rsidR="005C7090">
              <w:rPr>
                <w:rFonts w:ascii="Verdana" w:eastAsia="Times New Roman" w:hAnsi="Verdana"/>
                <w:sz w:val="18"/>
                <w:szCs w:val="18"/>
                <w:lang w:eastAsia="nl-NL"/>
              </w:rPr>
              <w:t xml:space="preserve">) </w:t>
            </w:r>
            <w:r w:rsidRPr="004173E8">
              <w:rPr>
                <w:rFonts w:ascii="Verdana" w:eastAsia="Times New Roman" w:hAnsi="Verdana"/>
                <w:sz w:val="18"/>
                <w:szCs w:val="18"/>
                <w:lang w:eastAsia="nl-NL"/>
              </w:rPr>
              <w:t>met collega’s te delen</w:t>
            </w:r>
            <w:r w:rsidR="00873823">
              <w:rPr>
                <w:rFonts w:ascii="Verdana" w:eastAsia="Times New Roman" w:hAnsi="Verdana"/>
                <w:sz w:val="18"/>
                <w:szCs w:val="18"/>
                <w:lang w:eastAsia="nl-NL"/>
              </w:rPr>
              <w:t>;</w:t>
            </w:r>
          </w:p>
          <w:p w14:paraId="70A8C250" w14:textId="153372EC" w:rsidR="005C7090" w:rsidRDefault="005C7090" w:rsidP="009A4B2D">
            <w:pPr>
              <w:numPr>
                <w:ilvl w:val="1"/>
                <w:numId w:val="27"/>
              </w:numPr>
              <w:spacing w:line="280" w:lineRule="atLeast"/>
              <w:contextualSpacing/>
              <w:rPr>
                <w:rFonts w:ascii="Verdana" w:eastAsia="Times New Roman" w:hAnsi="Verdana"/>
                <w:sz w:val="18"/>
                <w:szCs w:val="18"/>
                <w:lang w:eastAsia="nl-NL"/>
              </w:rPr>
            </w:pPr>
            <w:r>
              <w:rPr>
                <w:rFonts w:ascii="Verdana" w:eastAsia="Times New Roman" w:hAnsi="Verdana"/>
                <w:sz w:val="18"/>
                <w:szCs w:val="18"/>
                <w:lang w:eastAsia="nl-NL"/>
              </w:rPr>
              <w:t>mogelijkheid om te kunnen markeren in resultaten en zelf notities toe te voegen;</w:t>
            </w:r>
          </w:p>
          <w:p w14:paraId="280B4BD6" w14:textId="77777777" w:rsidR="00873823" w:rsidRDefault="00873823" w:rsidP="009A4B2D">
            <w:pPr>
              <w:numPr>
                <w:ilvl w:val="1"/>
                <w:numId w:val="27"/>
              </w:numPr>
              <w:spacing w:line="280" w:lineRule="atLeast"/>
              <w:contextualSpacing/>
              <w:rPr>
                <w:rFonts w:ascii="Verdana" w:eastAsia="Times New Roman" w:hAnsi="Verdana"/>
                <w:sz w:val="18"/>
                <w:szCs w:val="18"/>
                <w:lang w:eastAsia="nl-NL"/>
              </w:rPr>
            </w:pPr>
            <w:r>
              <w:rPr>
                <w:rFonts w:ascii="Verdana" w:eastAsia="Times New Roman" w:hAnsi="Verdana"/>
                <w:sz w:val="18"/>
                <w:szCs w:val="18"/>
                <w:lang w:eastAsia="nl-NL"/>
              </w:rPr>
              <w:t>per organisatieonderdeel een afgescheiden omgeving;</w:t>
            </w:r>
          </w:p>
          <w:p w14:paraId="5F855F77" w14:textId="3C44E488" w:rsidR="00873823" w:rsidRDefault="00873823" w:rsidP="009A4B2D">
            <w:pPr>
              <w:numPr>
                <w:ilvl w:val="1"/>
                <w:numId w:val="27"/>
              </w:numPr>
              <w:spacing w:line="280" w:lineRule="atLeast"/>
              <w:contextualSpacing/>
              <w:rPr>
                <w:rFonts w:ascii="Verdana" w:eastAsia="Times New Roman" w:hAnsi="Verdana"/>
                <w:sz w:val="18"/>
                <w:szCs w:val="18"/>
                <w:lang w:eastAsia="nl-NL"/>
              </w:rPr>
            </w:pPr>
            <w:r>
              <w:rPr>
                <w:rFonts w:ascii="Verdana" w:eastAsia="Times New Roman" w:hAnsi="Verdana"/>
                <w:sz w:val="18"/>
                <w:szCs w:val="18"/>
                <w:lang w:eastAsia="nl-NL"/>
              </w:rPr>
              <w:t xml:space="preserve">de Content Integrator Voorziening is </w:t>
            </w:r>
            <w:proofErr w:type="spellStart"/>
            <w:r>
              <w:rPr>
                <w:rFonts w:ascii="Verdana" w:eastAsia="Times New Roman" w:hAnsi="Verdana"/>
                <w:sz w:val="18"/>
                <w:szCs w:val="18"/>
                <w:lang w:eastAsia="nl-NL"/>
              </w:rPr>
              <w:t>responsive</w:t>
            </w:r>
            <w:proofErr w:type="spellEnd"/>
            <w:r>
              <w:rPr>
                <w:rFonts w:ascii="Verdana" w:eastAsia="Times New Roman" w:hAnsi="Verdana"/>
                <w:sz w:val="18"/>
                <w:szCs w:val="18"/>
                <w:lang w:eastAsia="nl-NL"/>
              </w:rPr>
              <w:t xml:space="preserve"> en zo toegankelijk op elk device;</w:t>
            </w:r>
          </w:p>
          <w:p w14:paraId="4F71A48C" w14:textId="0C0BCD46" w:rsidR="009A4B2D" w:rsidRPr="004173E8" w:rsidRDefault="00873823" w:rsidP="009A4B2D">
            <w:pPr>
              <w:numPr>
                <w:ilvl w:val="1"/>
                <w:numId w:val="27"/>
              </w:numPr>
              <w:spacing w:line="280" w:lineRule="atLeast"/>
              <w:contextualSpacing/>
              <w:rPr>
                <w:rFonts w:ascii="Verdana" w:eastAsia="Times New Roman" w:hAnsi="Verdana"/>
                <w:sz w:val="18"/>
                <w:szCs w:val="18"/>
                <w:lang w:eastAsia="nl-NL"/>
              </w:rPr>
            </w:pPr>
            <w:r>
              <w:rPr>
                <w:rFonts w:ascii="Verdana" w:eastAsia="Times New Roman" w:hAnsi="Verdana"/>
                <w:sz w:val="18"/>
                <w:szCs w:val="18"/>
                <w:lang w:eastAsia="nl-NL"/>
              </w:rPr>
              <w:t xml:space="preserve">zelf genereren van rapportages over het gebruik, inclusief functionaliteiten zoals dossiers en </w:t>
            </w:r>
            <w:proofErr w:type="spellStart"/>
            <w:r>
              <w:rPr>
                <w:rFonts w:ascii="Verdana" w:eastAsia="Times New Roman" w:hAnsi="Verdana"/>
                <w:sz w:val="18"/>
                <w:szCs w:val="18"/>
                <w:lang w:eastAsia="nl-NL"/>
              </w:rPr>
              <w:t>attenderingen</w:t>
            </w:r>
            <w:proofErr w:type="spellEnd"/>
            <w:r w:rsidR="009A4B2D" w:rsidRPr="004173E8">
              <w:rPr>
                <w:rFonts w:ascii="Verdana" w:eastAsia="Times New Roman" w:hAnsi="Verdana"/>
                <w:sz w:val="18"/>
                <w:szCs w:val="18"/>
                <w:lang w:eastAsia="nl-NL"/>
              </w:rPr>
              <w:t>.</w:t>
            </w:r>
          </w:p>
          <w:p w14:paraId="02FED989" w14:textId="77777777" w:rsidR="009A4B2D" w:rsidRPr="004173E8" w:rsidRDefault="009A4B2D" w:rsidP="009A4B2D">
            <w:pPr>
              <w:spacing w:line="280" w:lineRule="atLeast"/>
              <w:ind w:left="1440"/>
              <w:contextualSpacing/>
              <w:rPr>
                <w:rFonts w:ascii="Verdana" w:eastAsia="Times New Roman" w:hAnsi="Verdana"/>
                <w:sz w:val="18"/>
                <w:szCs w:val="18"/>
                <w:lang w:eastAsia="nl-NL"/>
              </w:rPr>
            </w:pPr>
          </w:p>
          <w:p w14:paraId="310DCE3A" w14:textId="1839C105" w:rsidR="00ED0BCA" w:rsidRDefault="00203CAA" w:rsidP="00AF3E8C">
            <w:pPr>
              <w:pStyle w:val="INKStandaard"/>
              <w:rPr>
                <w:rFonts w:ascii="Verdana" w:hAnsi="Verdana"/>
                <w:sz w:val="18"/>
                <w:szCs w:val="18"/>
              </w:rPr>
            </w:pPr>
            <w:r>
              <w:rPr>
                <w:rFonts w:ascii="Verdana" w:hAnsi="Verdana"/>
                <w:sz w:val="18"/>
                <w:szCs w:val="18"/>
              </w:rPr>
              <w:t>4</w:t>
            </w:r>
            <w:r w:rsidR="00ED0BCA">
              <w:rPr>
                <w:rFonts w:ascii="Verdana" w:hAnsi="Verdana"/>
                <w:sz w:val="18"/>
                <w:szCs w:val="18"/>
              </w:rPr>
              <w:t xml:space="preserve">a. </w:t>
            </w:r>
            <w:r w:rsidR="009A4B2D" w:rsidRPr="004173E8">
              <w:rPr>
                <w:rFonts w:ascii="Verdana" w:hAnsi="Verdana"/>
                <w:sz w:val="18"/>
                <w:szCs w:val="18"/>
              </w:rPr>
              <w:t>Wat is uw visie op bovengenoemde functionaliteiten?</w:t>
            </w:r>
          </w:p>
          <w:p w14:paraId="4BD50016" w14:textId="45712A1A" w:rsidR="000D72F4" w:rsidRDefault="000D72F4" w:rsidP="00AF3E8C">
            <w:pPr>
              <w:pStyle w:val="INKStandaard"/>
              <w:rPr>
                <w:rFonts w:ascii="Verdana" w:hAnsi="Verdana"/>
                <w:sz w:val="18"/>
                <w:szCs w:val="18"/>
              </w:rPr>
            </w:pPr>
            <w:r>
              <w:rPr>
                <w:rFonts w:ascii="Verdana" w:hAnsi="Verdana"/>
                <w:sz w:val="18"/>
                <w:szCs w:val="18"/>
              </w:rPr>
              <w:t>4b. In welke van de bovengenoemde functionaliteiten kunt u voorzien, en waarin niet?</w:t>
            </w:r>
          </w:p>
          <w:p w14:paraId="08307C73" w14:textId="553215E1" w:rsidR="009A4B2D" w:rsidRDefault="00203CAA" w:rsidP="00ED0BCA">
            <w:pPr>
              <w:pStyle w:val="INKStandaard"/>
              <w:rPr>
                <w:rFonts w:ascii="Verdana" w:hAnsi="Verdana"/>
                <w:sz w:val="18"/>
                <w:szCs w:val="18"/>
              </w:rPr>
            </w:pPr>
            <w:r>
              <w:rPr>
                <w:rFonts w:ascii="Verdana" w:hAnsi="Verdana"/>
                <w:sz w:val="18"/>
                <w:szCs w:val="18"/>
              </w:rPr>
              <w:t>4</w:t>
            </w:r>
            <w:r w:rsidR="000D72F4">
              <w:rPr>
                <w:rFonts w:ascii="Verdana" w:hAnsi="Verdana"/>
                <w:sz w:val="18"/>
                <w:szCs w:val="18"/>
              </w:rPr>
              <w:t>c</w:t>
            </w:r>
            <w:r w:rsidR="00ED0BCA">
              <w:rPr>
                <w:rFonts w:ascii="Verdana" w:hAnsi="Verdana"/>
                <w:sz w:val="18"/>
                <w:szCs w:val="18"/>
              </w:rPr>
              <w:t>. Z</w:t>
            </w:r>
            <w:r w:rsidR="009A4B2D" w:rsidRPr="004173E8">
              <w:rPr>
                <w:rFonts w:ascii="Verdana" w:hAnsi="Verdana"/>
                <w:sz w:val="18"/>
                <w:szCs w:val="18"/>
              </w:rPr>
              <w:t>ijn er functionaliteiten die u zou willen toevoegen?</w:t>
            </w:r>
          </w:p>
          <w:p w14:paraId="2B51672E" w14:textId="1929B928" w:rsidR="00203CAA" w:rsidRPr="004173E8" w:rsidRDefault="00203CAA" w:rsidP="00ED0BCA">
            <w:pPr>
              <w:pStyle w:val="INKStandaard"/>
              <w:rPr>
                <w:rFonts w:ascii="Verdana" w:hAnsi="Verdana"/>
                <w:sz w:val="18"/>
                <w:szCs w:val="18"/>
              </w:rPr>
            </w:pPr>
          </w:p>
        </w:tc>
      </w:tr>
      <w:tr w:rsidR="009A4B2D" w:rsidRPr="004173E8" w14:paraId="7552F8CC" w14:textId="77777777" w:rsidTr="004173E8">
        <w:trPr>
          <w:trHeight w:val="255"/>
        </w:trPr>
        <w:tc>
          <w:tcPr>
            <w:tcW w:w="9634" w:type="dxa"/>
            <w:gridSpan w:val="2"/>
            <w:noWrap/>
            <w:tcMar>
              <w:top w:w="17" w:type="dxa"/>
              <w:left w:w="17" w:type="dxa"/>
              <w:bottom w:w="0" w:type="dxa"/>
              <w:right w:w="17" w:type="dxa"/>
            </w:tcMar>
          </w:tcPr>
          <w:p w14:paraId="1168838F" w14:textId="2DE492ED" w:rsidR="009A4B2D" w:rsidRPr="004173E8" w:rsidRDefault="009A4B2D" w:rsidP="00416C26">
            <w:pPr>
              <w:pStyle w:val="INKStandaard"/>
              <w:rPr>
                <w:rFonts w:ascii="Verdana" w:hAnsi="Verdana"/>
                <w:i/>
                <w:sz w:val="18"/>
                <w:szCs w:val="18"/>
              </w:rPr>
            </w:pPr>
            <w:r w:rsidRPr="004173E8">
              <w:rPr>
                <w:rFonts w:ascii="Verdana" w:hAnsi="Verdana"/>
                <w:i/>
                <w:sz w:val="18"/>
                <w:szCs w:val="18"/>
              </w:rPr>
              <w:t>&lt;uw antwoord&gt;</w:t>
            </w:r>
          </w:p>
          <w:p w14:paraId="5FF744B7" w14:textId="048CBF32" w:rsidR="00ED0BCA" w:rsidRDefault="00203CAA" w:rsidP="00416C26">
            <w:pPr>
              <w:pStyle w:val="INKStandaard"/>
              <w:rPr>
                <w:rFonts w:ascii="Verdana" w:hAnsi="Verdana"/>
                <w:i/>
                <w:sz w:val="18"/>
                <w:szCs w:val="18"/>
              </w:rPr>
            </w:pPr>
            <w:r>
              <w:rPr>
                <w:rFonts w:ascii="Verdana" w:hAnsi="Verdana"/>
                <w:i/>
                <w:sz w:val="18"/>
                <w:szCs w:val="18"/>
              </w:rPr>
              <w:t>4a.</w:t>
            </w:r>
          </w:p>
          <w:p w14:paraId="67216BC6" w14:textId="77777777" w:rsidR="00203CAA" w:rsidRDefault="00203CAA" w:rsidP="00416C26">
            <w:pPr>
              <w:pStyle w:val="INKStandaard"/>
              <w:rPr>
                <w:rFonts w:ascii="Verdana" w:hAnsi="Verdana"/>
                <w:i/>
                <w:sz w:val="18"/>
                <w:szCs w:val="18"/>
              </w:rPr>
            </w:pPr>
          </w:p>
          <w:p w14:paraId="1842AD43" w14:textId="6C07179A" w:rsidR="00ED0BCA" w:rsidRDefault="00203CAA" w:rsidP="00416C26">
            <w:pPr>
              <w:pStyle w:val="INKStandaard"/>
              <w:rPr>
                <w:rFonts w:ascii="Verdana" w:hAnsi="Verdana"/>
                <w:i/>
                <w:sz w:val="18"/>
                <w:szCs w:val="18"/>
              </w:rPr>
            </w:pPr>
            <w:r>
              <w:rPr>
                <w:rFonts w:ascii="Verdana" w:hAnsi="Verdana"/>
                <w:i/>
                <w:sz w:val="18"/>
                <w:szCs w:val="18"/>
              </w:rPr>
              <w:t>4</w:t>
            </w:r>
            <w:r w:rsidR="00ED0BCA">
              <w:rPr>
                <w:rFonts w:ascii="Verdana" w:hAnsi="Verdana"/>
                <w:i/>
                <w:sz w:val="18"/>
                <w:szCs w:val="18"/>
              </w:rPr>
              <w:t>b.</w:t>
            </w:r>
          </w:p>
          <w:p w14:paraId="7D7E3C51" w14:textId="77777777" w:rsidR="000D72F4" w:rsidRDefault="000D72F4" w:rsidP="00416C26">
            <w:pPr>
              <w:pStyle w:val="INKStandaard"/>
              <w:rPr>
                <w:rFonts w:ascii="Verdana" w:hAnsi="Verdana"/>
                <w:i/>
                <w:sz w:val="18"/>
                <w:szCs w:val="18"/>
              </w:rPr>
            </w:pPr>
          </w:p>
          <w:p w14:paraId="6EDCD89F" w14:textId="77777777" w:rsidR="000D72F4" w:rsidRDefault="000D72F4" w:rsidP="00416C26">
            <w:pPr>
              <w:pStyle w:val="INKStandaard"/>
              <w:rPr>
                <w:rFonts w:ascii="Verdana" w:hAnsi="Verdana"/>
                <w:i/>
                <w:sz w:val="18"/>
                <w:szCs w:val="18"/>
              </w:rPr>
            </w:pPr>
            <w:r>
              <w:rPr>
                <w:rFonts w:ascii="Verdana" w:hAnsi="Verdana"/>
                <w:i/>
                <w:sz w:val="18"/>
                <w:szCs w:val="18"/>
              </w:rPr>
              <w:t>4c.</w:t>
            </w:r>
          </w:p>
          <w:p w14:paraId="296F4CDD" w14:textId="77777777" w:rsidR="000D72F4" w:rsidRPr="004173E8" w:rsidRDefault="000D72F4" w:rsidP="00416C26">
            <w:pPr>
              <w:pStyle w:val="INKStandaard"/>
              <w:rPr>
                <w:rFonts w:ascii="Verdana" w:hAnsi="Verdana"/>
                <w:i/>
                <w:sz w:val="18"/>
                <w:szCs w:val="18"/>
              </w:rPr>
            </w:pPr>
          </w:p>
          <w:p w14:paraId="1A1D6907" w14:textId="77777777" w:rsidR="009A4B2D" w:rsidRPr="004173E8" w:rsidRDefault="009A4B2D" w:rsidP="00416C26">
            <w:pPr>
              <w:pStyle w:val="INKStandaard"/>
              <w:rPr>
                <w:rFonts w:ascii="Verdana" w:hAnsi="Verdana"/>
                <w:i/>
                <w:sz w:val="18"/>
                <w:szCs w:val="18"/>
              </w:rPr>
            </w:pPr>
          </w:p>
        </w:tc>
      </w:tr>
      <w:tr w:rsidR="006C4B5E" w:rsidRPr="004173E8" w14:paraId="18D49A90" w14:textId="77777777" w:rsidTr="008C208C">
        <w:trPr>
          <w:trHeight w:val="255"/>
        </w:trPr>
        <w:tc>
          <w:tcPr>
            <w:tcW w:w="704" w:type="dxa"/>
            <w:noWrap/>
            <w:tcMar>
              <w:top w:w="17" w:type="dxa"/>
              <w:left w:w="17" w:type="dxa"/>
              <w:bottom w:w="0" w:type="dxa"/>
              <w:right w:w="17" w:type="dxa"/>
            </w:tcMar>
          </w:tcPr>
          <w:p w14:paraId="64EE4853" w14:textId="6A0BAF21" w:rsidR="006C4B5E" w:rsidRPr="004173E8" w:rsidRDefault="00203CAA" w:rsidP="008C208C">
            <w:pPr>
              <w:pStyle w:val="INKStandaard"/>
              <w:rPr>
                <w:rFonts w:ascii="Verdana" w:hAnsi="Verdana"/>
                <w:sz w:val="18"/>
                <w:szCs w:val="18"/>
              </w:rPr>
            </w:pPr>
            <w:r>
              <w:rPr>
                <w:rFonts w:ascii="Verdana" w:hAnsi="Verdana"/>
                <w:sz w:val="18"/>
                <w:szCs w:val="18"/>
              </w:rPr>
              <w:t>5</w:t>
            </w:r>
            <w:r w:rsidR="006C4B5E" w:rsidRPr="004173E8">
              <w:rPr>
                <w:rFonts w:ascii="Verdana" w:hAnsi="Verdana"/>
                <w:sz w:val="18"/>
                <w:szCs w:val="18"/>
              </w:rPr>
              <w:t>.</w:t>
            </w:r>
          </w:p>
        </w:tc>
        <w:tc>
          <w:tcPr>
            <w:tcW w:w="8930" w:type="dxa"/>
          </w:tcPr>
          <w:p w14:paraId="3C0C2486" w14:textId="01E9DAAE" w:rsidR="00ED0BCA" w:rsidRDefault="00203CAA" w:rsidP="008C208C">
            <w:pPr>
              <w:pStyle w:val="INKStandaard"/>
              <w:rPr>
                <w:rFonts w:ascii="Verdana" w:hAnsi="Verdana"/>
                <w:sz w:val="18"/>
                <w:szCs w:val="18"/>
              </w:rPr>
            </w:pPr>
            <w:r>
              <w:rPr>
                <w:rFonts w:ascii="Verdana" w:hAnsi="Verdana"/>
                <w:sz w:val="18"/>
                <w:szCs w:val="18"/>
              </w:rPr>
              <w:t>5</w:t>
            </w:r>
            <w:r w:rsidR="00ED0BCA">
              <w:rPr>
                <w:rFonts w:ascii="Verdana" w:hAnsi="Verdana"/>
                <w:sz w:val="18"/>
                <w:szCs w:val="18"/>
              </w:rPr>
              <w:t xml:space="preserve">a. </w:t>
            </w:r>
            <w:r w:rsidR="006C4B5E">
              <w:rPr>
                <w:rFonts w:ascii="Verdana" w:hAnsi="Verdana"/>
                <w:sz w:val="18"/>
                <w:szCs w:val="18"/>
              </w:rPr>
              <w:t xml:space="preserve">Welke mogelijkheden moet de </w:t>
            </w:r>
            <w:r w:rsidR="00615577">
              <w:rPr>
                <w:rFonts w:ascii="Verdana" w:hAnsi="Verdana"/>
                <w:sz w:val="18"/>
                <w:szCs w:val="18"/>
              </w:rPr>
              <w:t xml:space="preserve">Content Integratie Voorziening </w:t>
            </w:r>
            <w:r w:rsidR="006C4B5E">
              <w:rPr>
                <w:rFonts w:ascii="Verdana" w:hAnsi="Verdana"/>
                <w:sz w:val="18"/>
                <w:szCs w:val="18"/>
              </w:rPr>
              <w:t>in uw beleving (minimaal) hebben?</w:t>
            </w:r>
          </w:p>
          <w:p w14:paraId="251ED200" w14:textId="3FE8B3C2" w:rsidR="006C4B5E" w:rsidRDefault="00203CAA" w:rsidP="00ED0BCA">
            <w:pPr>
              <w:pStyle w:val="INKStandaard"/>
              <w:rPr>
                <w:rFonts w:ascii="Verdana" w:hAnsi="Verdana"/>
                <w:sz w:val="18"/>
                <w:szCs w:val="18"/>
              </w:rPr>
            </w:pPr>
            <w:r>
              <w:rPr>
                <w:rFonts w:ascii="Verdana" w:hAnsi="Verdana"/>
                <w:sz w:val="18"/>
                <w:szCs w:val="18"/>
              </w:rPr>
              <w:t>5</w:t>
            </w:r>
            <w:r w:rsidR="00ED0BCA">
              <w:rPr>
                <w:rFonts w:ascii="Verdana" w:hAnsi="Verdana"/>
                <w:sz w:val="18"/>
                <w:szCs w:val="18"/>
              </w:rPr>
              <w:t xml:space="preserve">b. </w:t>
            </w:r>
            <w:r w:rsidR="002B7889">
              <w:rPr>
                <w:rFonts w:ascii="Verdana" w:hAnsi="Verdana"/>
                <w:sz w:val="18"/>
                <w:szCs w:val="18"/>
              </w:rPr>
              <w:t>Met welke mogelijke beperkingen of randvoorwaarden moet hierbij rekening gehouden worden?</w:t>
            </w:r>
          </w:p>
          <w:p w14:paraId="54ECCA34" w14:textId="6EC40D95" w:rsidR="004F7E13" w:rsidRDefault="004F7E13" w:rsidP="00ED0BCA">
            <w:pPr>
              <w:pStyle w:val="INKStandaard"/>
              <w:rPr>
                <w:rFonts w:ascii="Verdana" w:hAnsi="Verdana"/>
                <w:sz w:val="18"/>
                <w:szCs w:val="18"/>
              </w:rPr>
            </w:pPr>
            <w:r w:rsidRPr="004F7E13">
              <w:rPr>
                <w:rFonts w:ascii="Verdana" w:hAnsi="Verdana"/>
                <w:sz w:val="18"/>
                <w:szCs w:val="18"/>
              </w:rPr>
              <w:t>5c. Zijn er voorwaarden voor het exclusieve gebruik van uw content in relatie tot de Content Integratie Voorziening die u aanbied?</w:t>
            </w:r>
          </w:p>
          <w:p w14:paraId="5DF8474F" w14:textId="28ADE5A8" w:rsidR="00203CAA" w:rsidRPr="004173E8" w:rsidRDefault="00203CAA" w:rsidP="00ED0BCA">
            <w:pPr>
              <w:pStyle w:val="INKStandaard"/>
              <w:rPr>
                <w:rFonts w:ascii="Verdana" w:hAnsi="Verdana"/>
                <w:sz w:val="18"/>
                <w:szCs w:val="18"/>
              </w:rPr>
            </w:pPr>
          </w:p>
        </w:tc>
      </w:tr>
      <w:tr w:rsidR="006C4B5E" w:rsidRPr="004173E8" w14:paraId="3C95617B" w14:textId="77777777" w:rsidTr="008C208C">
        <w:trPr>
          <w:trHeight w:val="255"/>
        </w:trPr>
        <w:tc>
          <w:tcPr>
            <w:tcW w:w="9634" w:type="dxa"/>
            <w:gridSpan w:val="2"/>
            <w:noWrap/>
            <w:tcMar>
              <w:top w:w="17" w:type="dxa"/>
              <w:left w:w="17" w:type="dxa"/>
              <w:bottom w:w="0" w:type="dxa"/>
              <w:right w:w="17" w:type="dxa"/>
            </w:tcMar>
          </w:tcPr>
          <w:p w14:paraId="6E58422E" w14:textId="1312D7C8" w:rsidR="006C4B5E" w:rsidRPr="004173E8" w:rsidRDefault="006C4B5E" w:rsidP="008C208C">
            <w:pPr>
              <w:pStyle w:val="INKStandaard"/>
              <w:rPr>
                <w:rFonts w:ascii="Verdana" w:hAnsi="Verdana"/>
                <w:i/>
                <w:sz w:val="18"/>
                <w:szCs w:val="18"/>
              </w:rPr>
            </w:pPr>
            <w:r w:rsidRPr="004173E8">
              <w:rPr>
                <w:rFonts w:ascii="Verdana" w:hAnsi="Verdana"/>
                <w:i/>
                <w:sz w:val="18"/>
                <w:szCs w:val="18"/>
              </w:rPr>
              <w:t>&lt;uw antwoord&gt;</w:t>
            </w:r>
          </w:p>
          <w:p w14:paraId="4AEFC703" w14:textId="0E63204C" w:rsidR="006C4B5E" w:rsidRDefault="00203CAA" w:rsidP="008C208C">
            <w:pPr>
              <w:pStyle w:val="INKStandaard"/>
              <w:rPr>
                <w:rFonts w:ascii="Verdana" w:hAnsi="Verdana"/>
                <w:i/>
                <w:sz w:val="18"/>
                <w:szCs w:val="18"/>
              </w:rPr>
            </w:pPr>
            <w:r>
              <w:rPr>
                <w:rFonts w:ascii="Verdana" w:hAnsi="Verdana"/>
                <w:i/>
                <w:sz w:val="18"/>
                <w:szCs w:val="18"/>
              </w:rPr>
              <w:t>5</w:t>
            </w:r>
            <w:r w:rsidR="00ED0BCA">
              <w:rPr>
                <w:rFonts w:ascii="Verdana" w:hAnsi="Verdana"/>
                <w:i/>
                <w:sz w:val="18"/>
                <w:szCs w:val="18"/>
              </w:rPr>
              <w:t>a.</w:t>
            </w:r>
          </w:p>
          <w:p w14:paraId="6EACE494" w14:textId="77777777" w:rsidR="00ED0BCA" w:rsidRDefault="00ED0BCA" w:rsidP="008C208C">
            <w:pPr>
              <w:pStyle w:val="INKStandaard"/>
              <w:rPr>
                <w:rFonts w:ascii="Verdana" w:hAnsi="Verdana"/>
                <w:i/>
                <w:sz w:val="18"/>
                <w:szCs w:val="18"/>
              </w:rPr>
            </w:pPr>
          </w:p>
          <w:p w14:paraId="26D34F34" w14:textId="5FA9046E" w:rsidR="00ED0BCA" w:rsidRDefault="00203CAA" w:rsidP="008C208C">
            <w:pPr>
              <w:pStyle w:val="INKStandaard"/>
              <w:rPr>
                <w:rFonts w:ascii="Verdana" w:hAnsi="Verdana"/>
                <w:i/>
                <w:sz w:val="18"/>
                <w:szCs w:val="18"/>
              </w:rPr>
            </w:pPr>
            <w:r>
              <w:rPr>
                <w:rFonts w:ascii="Verdana" w:hAnsi="Verdana"/>
                <w:i/>
                <w:sz w:val="18"/>
                <w:szCs w:val="18"/>
              </w:rPr>
              <w:t>5</w:t>
            </w:r>
            <w:r w:rsidR="00ED0BCA">
              <w:rPr>
                <w:rFonts w:ascii="Verdana" w:hAnsi="Verdana"/>
                <w:i/>
                <w:sz w:val="18"/>
                <w:szCs w:val="18"/>
              </w:rPr>
              <w:t>b.</w:t>
            </w:r>
          </w:p>
          <w:p w14:paraId="08E0EE8F" w14:textId="77777777" w:rsidR="004F7E13" w:rsidRDefault="004F7E13" w:rsidP="008C208C">
            <w:pPr>
              <w:pStyle w:val="INKStandaard"/>
              <w:rPr>
                <w:rFonts w:ascii="Verdana" w:hAnsi="Verdana"/>
                <w:i/>
                <w:sz w:val="18"/>
                <w:szCs w:val="18"/>
              </w:rPr>
            </w:pPr>
          </w:p>
          <w:p w14:paraId="382CA9B5" w14:textId="77777777" w:rsidR="004F7E13" w:rsidRDefault="004F7E13" w:rsidP="008C208C">
            <w:pPr>
              <w:pStyle w:val="INKStandaard"/>
              <w:rPr>
                <w:rFonts w:ascii="Verdana" w:hAnsi="Verdana"/>
                <w:i/>
                <w:sz w:val="18"/>
                <w:szCs w:val="18"/>
              </w:rPr>
            </w:pPr>
            <w:r>
              <w:rPr>
                <w:rFonts w:ascii="Verdana" w:hAnsi="Verdana"/>
                <w:i/>
                <w:sz w:val="18"/>
                <w:szCs w:val="18"/>
              </w:rPr>
              <w:t>5c.</w:t>
            </w:r>
          </w:p>
          <w:p w14:paraId="247762B7" w14:textId="77777777" w:rsidR="004F7E13" w:rsidRPr="004173E8" w:rsidRDefault="004F7E13" w:rsidP="008C208C">
            <w:pPr>
              <w:pStyle w:val="INKStandaard"/>
              <w:rPr>
                <w:rFonts w:ascii="Verdana" w:hAnsi="Verdana"/>
                <w:i/>
                <w:sz w:val="18"/>
                <w:szCs w:val="18"/>
              </w:rPr>
            </w:pPr>
          </w:p>
          <w:p w14:paraId="6BB291EF" w14:textId="77777777" w:rsidR="006C4B5E" w:rsidRPr="004173E8" w:rsidRDefault="006C4B5E" w:rsidP="008C208C">
            <w:pPr>
              <w:pStyle w:val="INKStandaard"/>
              <w:rPr>
                <w:rFonts w:ascii="Verdana" w:hAnsi="Verdana"/>
                <w:i/>
                <w:sz w:val="18"/>
                <w:szCs w:val="18"/>
              </w:rPr>
            </w:pPr>
          </w:p>
        </w:tc>
      </w:tr>
      <w:tr w:rsidR="006C4B5E" w:rsidRPr="004173E8" w14:paraId="27B70785" w14:textId="77777777" w:rsidTr="008C208C">
        <w:trPr>
          <w:trHeight w:val="255"/>
        </w:trPr>
        <w:tc>
          <w:tcPr>
            <w:tcW w:w="704" w:type="dxa"/>
            <w:noWrap/>
            <w:tcMar>
              <w:top w:w="17" w:type="dxa"/>
              <w:left w:w="17" w:type="dxa"/>
              <w:bottom w:w="0" w:type="dxa"/>
              <w:right w:w="17" w:type="dxa"/>
            </w:tcMar>
          </w:tcPr>
          <w:p w14:paraId="7920E0DE" w14:textId="371AD469" w:rsidR="006C4B5E" w:rsidRPr="004173E8" w:rsidRDefault="00203CAA" w:rsidP="008C208C">
            <w:pPr>
              <w:pStyle w:val="INKStandaard"/>
              <w:rPr>
                <w:rFonts w:ascii="Verdana" w:hAnsi="Verdana"/>
                <w:sz w:val="18"/>
                <w:szCs w:val="18"/>
              </w:rPr>
            </w:pPr>
            <w:r>
              <w:rPr>
                <w:rFonts w:ascii="Verdana" w:hAnsi="Verdana"/>
                <w:sz w:val="18"/>
                <w:szCs w:val="18"/>
              </w:rPr>
              <w:t>6</w:t>
            </w:r>
            <w:r w:rsidR="006C4B5E" w:rsidRPr="004173E8">
              <w:rPr>
                <w:rFonts w:ascii="Verdana" w:hAnsi="Verdana"/>
                <w:sz w:val="18"/>
                <w:szCs w:val="18"/>
              </w:rPr>
              <w:t>.</w:t>
            </w:r>
          </w:p>
        </w:tc>
        <w:tc>
          <w:tcPr>
            <w:tcW w:w="8930" w:type="dxa"/>
          </w:tcPr>
          <w:p w14:paraId="39195050" w14:textId="05FBF992" w:rsidR="00ED0BCA" w:rsidRDefault="00203CAA" w:rsidP="006C4B5E">
            <w:pPr>
              <w:pStyle w:val="INKStandaard"/>
              <w:rPr>
                <w:rFonts w:ascii="Verdana" w:hAnsi="Verdana"/>
                <w:sz w:val="18"/>
                <w:szCs w:val="18"/>
              </w:rPr>
            </w:pPr>
            <w:r>
              <w:rPr>
                <w:rFonts w:ascii="Verdana" w:hAnsi="Verdana"/>
                <w:sz w:val="18"/>
                <w:szCs w:val="18"/>
              </w:rPr>
              <w:t>6</w:t>
            </w:r>
            <w:r w:rsidR="00ED0BCA">
              <w:rPr>
                <w:rFonts w:ascii="Verdana" w:hAnsi="Verdana"/>
                <w:sz w:val="18"/>
                <w:szCs w:val="18"/>
              </w:rPr>
              <w:t xml:space="preserve">a. </w:t>
            </w:r>
            <w:r>
              <w:rPr>
                <w:rFonts w:ascii="Verdana" w:hAnsi="Verdana"/>
                <w:sz w:val="18"/>
                <w:szCs w:val="18"/>
              </w:rPr>
              <w:t xml:space="preserve">Wat is uw visie op een </w:t>
            </w:r>
            <w:proofErr w:type="spellStart"/>
            <w:r>
              <w:rPr>
                <w:rFonts w:ascii="Verdana" w:hAnsi="Verdana"/>
                <w:sz w:val="18"/>
                <w:szCs w:val="18"/>
              </w:rPr>
              <w:t>R</w:t>
            </w:r>
            <w:r w:rsidR="006C4B5E" w:rsidRPr="006C4B5E">
              <w:rPr>
                <w:rFonts w:ascii="Verdana" w:hAnsi="Verdana"/>
                <w:sz w:val="18"/>
                <w:szCs w:val="18"/>
              </w:rPr>
              <w:t>ijksbrede</w:t>
            </w:r>
            <w:proofErr w:type="spellEnd"/>
            <w:r w:rsidR="006C4B5E" w:rsidRPr="006C4B5E">
              <w:rPr>
                <w:rFonts w:ascii="Verdana" w:hAnsi="Verdana"/>
                <w:sz w:val="18"/>
                <w:szCs w:val="18"/>
              </w:rPr>
              <w:t xml:space="preserve"> </w:t>
            </w:r>
            <w:r w:rsidR="00ED0BCA">
              <w:rPr>
                <w:rFonts w:ascii="Verdana" w:hAnsi="Verdana"/>
                <w:sz w:val="18"/>
                <w:szCs w:val="18"/>
              </w:rPr>
              <w:t>C</w:t>
            </w:r>
            <w:r w:rsidR="006C4B5E" w:rsidRPr="006C4B5E">
              <w:rPr>
                <w:rFonts w:ascii="Verdana" w:hAnsi="Verdana"/>
                <w:sz w:val="18"/>
                <w:szCs w:val="18"/>
              </w:rPr>
              <w:t xml:space="preserve">ontent </w:t>
            </w:r>
            <w:r w:rsidR="00ED0BCA">
              <w:rPr>
                <w:rFonts w:ascii="Verdana" w:hAnsi="Verdana"/>
                <w:sz w:val="18"/>
                <w:szCs w:val="18"/>
              </w:rPr>
              <w:t>I</w:t>
            </w:r>
            <w:r w:rsidR="006C4B5E" w:rsidRPr="006C4B5E">
              <w:rPr>
                <w:rFonts w:ascii="Verdana" w:hAnsi="Verdana"/>
                <w:sz w:val="18"/>
                <w:szCs w:val="18"/>
              </w:rPr>
              <w:t>ntegrat</w:t>
            </w:r>
            <w:r>
              <w:rPr>
                <w:rFonts w:ascii="Verdana" w:hAnsi="Verdana"/>
                <w:sz w:val="18"/>
                <w:szCs w:val="18"/>
              </w:rPr>
              <w:t>ie</w:t>
            </w:r>
            <w:r w:rsidR="00ED0BCA">
              <w:rPr>
                <w:rFonts w:ascii="Verdana" w:hAnsi="Verdana"/>
                <w:sz w:val="18"/>
                <w:szCs w:val="18"/>
              </w:rPr>
              <w:t xml:space="preserve"> Voorziening</w:t>
            </w:r>
            <w:r w:rsidR="006C4B5E">
              <w:rPr>
                <w:rFonts w:ascii="Verdana" w:hAnsi="Verdana"/>
                <w:sz w:val="18"/>
                <w:szCs w:val="18"/>
              </w:rPr>
              <w:t>?</w:t>
            </w:r>
          </w:p>
          <w:p w14:paraId="7148B7A3" w14:textId="54B2E938" w:rsidR="006C4B5E" w:rsidRPr="006C4B5E" w:rsidRDefault="00203CAA" w:rsidP="006C4B5E">
            <w:pPr>
              <w:pStyle w:val="INKStandaard"/>
              <w:rPr>
                <w:rFonts w:ascii="Verdana" w:hAnsi="Verdana"/>
                <w:sz w:val="18"/>
                <w:szCs w:val="18"/>
              </w:rPr>
            </w:pPr>
            <w:r>
              <w:rPr>
                <w:rFonts w:ascii="Verdana" w:hAnsi="Verdana"/>
                <w:sz w:val="18"/>
                <w:szCs w:val="18"/>
              </w:rPr>
              <w:t>6</w:t>
            </w:r>
            <w:r w:rsidR="00ED0BCA">
              <w:rPr>
                <w:rFonts w:ascii="Verdana" w:hAnsi="Verdana"/>
                <w:sz w:val="18"/>
                <w:szCs w:val="18"/>
              </w:rPr>
              <w:t xml:space="preserve">b. </w:t>
            </w:r>
            <w:r w:rsidR="002B7889">
              <w:rPr>
                <w:rFonts w:ascii="Verdana" w:hAnsi="Verdana"/>
                <w:sz w:val="18"/>
                <w:szCs w:val="18"/>
              </w:rPr>
              <w:t>Met welke mogelijke beperkingen of randvoorwaarden moet hierbij rekening gehouden worden?</w:t>
            </w:r>
          </w:p>
          <w:p w14:paraId="566CD1BC" w14:textId="77777777" w:rsidR="006C4B5E" w:rsidRPr="004173E8" w:rsidRDefault="006C4B5E" w:rsidP="008C208C">
            <w:pPr>
              <w:pStyle w:val="INKStandaard"/>
              <w:rPr>
                <w:rFonts w:ascii="Verdana" w:hAnsi="Verdana"/>
                <w:sz w:val="18"/>
                <w:szCs w:val="18"/>
              </w:rPr>
            </w:pPr>
          </w:p>
        </w:tc>
      </w:tr>
      <w:tr w:rsidR="006C4B5E" w:rsidRPr="004173E8" w14:paraId="6EBBC362" w14:textId="77777777" w:rsidTr="008C208C">
        <w:trPr>
          <w:trHeight w:val="255"/>
        </w:trPr>
        <w:tc>
          <w:tcPr>
            <w:tcW w:w="9634" w:type="dxa"/>
            <w:gridSpan w:val="2"/>
            <w:noWrap/>
            <w:tcMar>
              <w:top w:w="17" w:type="dxa"/>
              <w:left w:w="17" w:type="dxa"/>
              <w:bottom w:w="0" w:type="dxa"/>
              <w:right w:w="17" w:type="dxa"/>
            </w:tcMar>
          </w:tcPr>
          <w:p w14:paraId="2B98ED63" w14:textId="66C9825A" w:rsidR="006C4B5E" w:rsidRPr="004173E8" w:rsidRDefault="006C4B5E" w:rsidP="008C208C">
            <w:pPr>
              <w:pStyle w:val="INKStandaard"/>
              <w:rPr>
                <w:rFonts w:ascii="Verdana" w:hAnsi="Verdana"/>
                <w:i/>
                <w:sz w:val="18"/>
                <w:szCs w:val="18"/>
              </w:rPr>
            </w:pPr>
            <w:r w:rsidRPr="004173E8">
              <w:rPr>
                <w:rFonts w:ascii="Verdana" w:hAnsi="Verdana"/>
                <w:i/>
                <w:sz w:val="18"/>
                <w:szCs w:val="18"/>
              </w:rPr>
              <w:t>&lt;uw antwoord&gt;</w:t>
            </w:r>
          </w:p>
          <w:p w14:paraId="24D7B0FB" w14:textId="72555E0F" w:rsidR="006C4B5E" w:rsidRDefault="00203CAA" w:rsidP="008C208C">
            <w:pPr>
              <w:pStyle w:val="INKStandaard"/>
              <w:rPr>
                <w:rFonts w:ascii="Verdana" w:hAnsi="Verdana"/>
                <w:i/>
                <w:sz w:val="18"/>
                <w:szCs w:val="18"/>
              </w:rPr>
            </w:pPr>
            <w:r>
              <w:rPr>
                <w:rFonts w:ascii="Verdana" w:hAnsi="Verdana"/>
                <w:i/>
                <w:sz w:val="18"/>
                <w:szCs w:val="18"/>
              </w:rPr>
              <w:t>6</w:t>
            </w:r>
            <w:r w:rsidR="00ED0BCA">
              <w:rPr>
                <w:rFonts w:ascii="Verdana" w:hAnsi="Verdana"/>
                <w:i/>
                <w:sz w:val="18"/>
                <w:szCs w:val="18"/>
              </w:rPr>
              <w:t>a.</w:t>
            </w:r>
          </w:p>
          <w:p w14:paraId="38E93CAD" w14:textId="77777777" w:rsidR="00ED0BCA" w:rsidRDefault="00ED0BCA" w:rsidP="008C208C">
            <w:pPr>
              <w:pStyle w:val="INKStandaard"/>
              <w:rPr>
                <w:rFonts w:ascii="Verdana" w:hAnsi="Verdana"/>
                <w:i/>
                <w:sz w:val="18"/>
                <w:szCs w:val="18"/>
              </w:rPr>
            </w:pPr>
          </w:p>
          <w:p w14:paraId="5B9A97CD" w14:textId="1FD590A9" w:rsidR="00ED0BCA" w:rsidRPr="004173E8" w:rsidRDefault="00203CAA" w:rsidP="008C208C">
            <w:pPr>
              <w:pStyle w:val="INKStandaard"/>
              <w:rPr>
                <w:rFonts w:ascii="Verdana" w:hAnsi="Verdana"/>
                <w:i/>
                <w:sz w:val="18"/>
                <w:szCs w:val="18"/>
              </w:rPr>
            </w:pPr>
            <w:r>
              <w:rPr>
                <w:rFonts w:ascii="Verdana" w:hAnsi="Verdana"/>
                <w:i/>
                <w:sz w:val="18"/>
                <w:szCs w:val="18"/>
              </w:rPr>
              <w:t>6</w:t>
            </w:r>
            <w:r w:rsidR="00ED0BCA">
              <w:rPr>
                <w:rFonts w:ascii="Verdana" w:hAnsi="Verdana"/>
                <w:i/>
                <w:sz w:val="18"/>
                <w:szCs w:val="18"/>
              </w:rPr>
              <w:t>b.</w:t>
            </w:r>
          </w:p>
          <w:p w14:paraId="01AD41A3" w14:textId="77777777" w:rsidR="006C4B5E" w:rsidRPr="004173E8" w:rsidRDefault="006C4B5E" w:rsidP="008C208C">
            <w:pPr>
              <w:pStyle w:val="INKStandaard"/>
              <w:rPr>
                <w:rFonts w:ascii="Verdana" w:hAnsi="Verdana"/>
                <w:i/>
                <w:sz w:val="18"/>
                <w:szCs w:val="18"/>
              </w:rPr>
            </w:pPr>
          </w:p>
        </w:tc>
      </w:tr>
      <w:tr w:rsidR="006C4B5E" w:rsidRPr="004173E8" w14:paraId="2C3ED0F3" w14:textId="77777777" w:rsidTr="008C208C">
        <w:trPr>
          <w:trHeight w:val="255"/>
        </w:trPr>
        <w:tc>
          <w:tcPr>
            <w:tcW w:w="704" w:type="dxa"/>
            <w:noWrap/>
            <w:tcMar>
              <w:top w:w="17" w:type="dxa"/>
              <w:left w:w="17" w:type="dxa"/>
              <w:bottom w:w="0" w:type="dxa"/>
              <w:right w:w="17" w:type="dxa"/>
            </w:tcMar>
          </w:tcPr>
          <w:p w14:paraId="15F2E936" w14:textId="397A733D" w:rsidR="006C4B5E" w:rsidRPr="004173E8" w:rsidRDefault="00472DF2" w:rsidP="008C208C">
            <w:pPr>
              <w:pStyle w:val="INKStandaard"/>
              <w:rPr>
                <w:rFonts w:ascii="Verdana" w:hAnsi="Verdana"/>
                <w:sz w:val="18"/>
                <w:szCs w:val="18"/>
              </w:rPr>
            </w:pPr>
            <w:r>
              <w:rPr>
                <w:rFonts w:ascii="Verdana" w:hAnsi="Verdana"/>
                <w:sz w:val="18"/>
                <w:szCs w:val="18"/>
              </w:rPr>
              <w:lastRenderedPageBreak/>
              <w:t>7</w:t>
            </w:r>
            <w:r w:rsidR="006C4B5E" w:rsidRPr="004173E8">
              <w:rPr>
                <w:rFonts w:ascii="Verdana" w:hAnsi="Verdana"/>
                <w:sz w:val="18"/>
                <w:szCs w:val="18"/>
              </w:rPr>
              <w:t>.</w:t>
            </w:r>
          </w:p>
        </w:tc>
        <w:tc>
          <w:tcPr>
            <w:tcW w:w="8930" w:type="dxa"/>
          </w:tcPr>
          <w:p w14:paraId="09B845D0" w14:textId="0771EFE3" w:rsidR="00472DF2" w:rsidRDefault="00472DF2" w:rsidP="00ED0BCA">
            <w:pPr>
              <w:pStyle w:val="INKStandaard"/>
              <w:rPr>
                <w:rFonts w:ascii="Verdana" w:hAnsi="Verdana"/>
                <w:sz w:val="18"/>
                <w:szCs w:val="18"/>
              </w:rPr>
            </w:pPr>
            <w:r>
              <w:rPr>
                <w:rFonts w:ascii="Verdana" w:hAnsi="Verdana"/>
                <w:sz w:val="18"/>
                <w:szCs w:val="18"/>
              </w:rPr>
              <w:t>Kostenstructuur Content Integratie Voorziening</w:t>
            </w:r>
            <w:r w:rsidR="00E959AE">
              <w:rPr>
                <w:rFonts w:ascii="Verdana" w:hAnsi="Verdana"/>
                <w:sz w:val="18"/>
                <w:szCs w:val="18"/>
              </w:rPr>
              <w:t>.</w:t>
            </w:r>
          </w:p>
          <w:p w14:paraId="2E02A10E" w14:textId="77777777" w:rsidR="003664E7" w:rsidRDefault="003664E7" w:rsidP="00ED0BCA">
            <w:pPr>
              <w:pStyle w:val="INKStandaard"/>
              <w:rPr>
                <w:rFonts w:ascii="Verdana" w:hAnsi="Verdana"/>
                <w:sz w:val="18"/>
                <w:szCs w:val="18"/>
              </w:rPr>
            </w:pPr>
          </w:p>
          <w:p w14:paraId="36A8D530" w14:textId="34E5635E" w:rsidR="00ED0BCA" w:rsidRDefault="00472DF2" w:rsidP="00ED0BCA">
            <w:pPr>
              <w:pStyle w:val="INKStandaard"/>
              <w:rPr>
                <w:rFonts w:ascii="Verdana" w:hAnsi="Verdana"/>
                <w:sz w:val="18"/>
                <w:szCs w:val="18"/>
              </w:rPr>
            </w:pPr>
            <w:r>
              <w:rPr>
                <w:rFonts w:ascii="Verdana" w:hAnsi="Verdana"/>
                <w:sz w:val="18"/>
                <w:szCs w:val="18"/>
              </w:rPr>
              <w:t>7</w:t>
            </w:r>
            <w:r w:rsidR="00ED0BCA">
              <w:rPr>
                <w:rFonts w:ascii="Verdana" w:hAnsi="Verdana"/>
                <w:sz w:val="18"/>
                <w:szCs w:val="18"/>
              </w:rPr>
              <w:t xml:space="preserve">a. </w:t>
            </w:r>
            <w:r w:rsidR="006C4B5E" w:rsidRPr="006C4B5E">
              <w:rPr>
                <w:rFonts w:ascii="Verdana" w:hAnsi="Verdana"/>
                <w:sz w:val="18"/>
                <w:szCs w:val="18"/>
              </w:rPr>
              <w:t>Wat zou een globale kostenraming zijn</w:t>
            </w:r>
            <w:r w:rsidR="000D72F4">
              <w:rPr>
                <w:rFonts w:ascii="Verdana" w:hAnsi="Verdana"/>
                <w:sz w:val="18"/>
                <w:szCs w:val="18"/>
              </w:rPr>
              <w:t xml:space="preserve"> voor de </w:t>
            </w:r>
            <w:proofErr w:type="spellStart"/>
            <w:r w:rsidR="000D72F4">
              <w:rPr>
                <w:rFonts w:ascii="Verdana" w:hAnsi="Verdana"/>
                <w:sz w:val="18"/>
                <w:szCs w:val="18"/>
              </w:rPr>
              <w:t>Rijksbrede</w:t>
            </w:r>
            <w:proofErr w:type="spellEnd"/>
            <w:r w:rsidR="000D72F4">
              <w:rPr>
                <w:rFonts w:ascii="Verdana" w:hAnsi="Verdana"/>
                <w:sz w:val="18"/>
                <w:szCs w:val="18"/>
              </w:rPr>
              <w:t xml:space="preserve"> inzet van een Content Integratie Voorziening</w:t>
            </w:r>
            <w:r w:rsidR="00ED0BCA">
              <w:rPr>
                <w:rFonts w:ascii="Verdana" w:hAnsi="Verdana"/>
                <w:sz w:val="18"/>
                <w:szCs w:val="18"/>
              </w:rPr>
              <w:t xml:space="preserve">? </w:t>
            </w:r>
          </w:p>
          <w:p w14:paraId="060754FA" w14:textId="75EDDC57" w:rsidR="00ED0BCA" w:rsidRDefault="00472DF2" w:rsidP="00ED0BCA">
            <w:pPr>
              <w:pStyle w:val="INKStandaard"/>
              <w:rPr>
                <w:rFonts w:ascii="Verdana" w:hAnsi="Verdana"/>
                <w:sz w:val="18"/>
                <w:szCs w:val="18"/>
              </w:rPr>
            </w:pPr>
            <w:r>
              <w:rPr>
                <w:rFonts w:ascii="Verdana" w:hAnsi="Verdana"/>
                <w:sz w:val="18"/>
                <w:szCs w:val="18"/>
              </w:rPr>
              <w:t>7</w:t>
            </w:r>
            <w:r w:rsidR="00ED0BCA">
              <w:rPr>
                <w:rFonts w:ascii="Verdana" w:hAnsi="Verdana"/>
                <w:sz w:val="18"/>
                <w:szCs w:val="18"/>
              </w:rPr>
              <w:t xml:space="preserve">b. Welke activiteiten leveren een wezenlijke </w:t>
            </w:r>
            <w:r>
              <w:rPr>
                <w:rFonts w:ascii="Verdana" w:hAnsi="Verdana"/>
                <w:sz w:val="18"/>
                <w:szCs w:val="18"/>
              </w:rPr>
              <w:t>bijdrage aan de kosten (</w:t>
            </w:r>
            <w:proofErr w:type="spellStart"/>
            <w:r>
              <w:rPr>
                <w:rFonts w:ascii="Verdana" w:hAnsi="Verdana"/>
                <w:sz w:val="18"/>
                <w:szCs w:val="18"/>
              </w:rPr>
              <w:t>cost</w:t>
            </w:r>
            <w:proofErr w:type="spellEnd"/>
            <w:r>
              <w:rPr>
                <w:rFonts w:ascii="Verdana" w:hAnsi="Verdana"/>
                <w:sz w:val="18"/>
                <w:szCs w:val="18"/>
              </w:rPr>
              <w:t xml:space="preserve"> </w:t>
            </w:r>
            <w:r w:rsidR="00ED0BCA">
              <w:rPr>
                <w:rFonts w:ascii="Verdana" w:hAnsi="Verdana"/>
                <w:sz w:val="18"/>
                <w:szCs w:val="18"/>
              </w:rPr>
              <w:t>drivers)?</w:t>
            </w:r>
          </w:p>
          <w:p w14:paraId="6253B9AF" w14:textId="464869C5" w:rsidR="00ED0BCA" w:rsidRDefault="00472DF2" w:rsidP="00ED0BCA">
            <w:pPr>
              <w:pStyle w:val="INKStandaard"/>
              <w:rPr>
                <w:rFonts w:ascii="Verdana" w:hAnsi="Verdana"/>
                <w:sz w:val="18"/>
                <w:szCs w:val="18"/>
              </w:rPr>
            </w:pPr>
            <w:r>
              <w:rPr>
                <w:rFonts w:ascii="Verdana" w:hAnsi="Verdana"/>
                <w:sz w:val="18"/>
                <w:szCs w:val="18"/>
              </w:rPr>
              <w:t>7</w:t>
            </w:r>
            <w:r w:rsidR="00ED0BCA">
              <w:rPr>
                <w:rFonts w:ascii="Verdana" w:hAnsi="Verdana"/>
                <w:sz w:val="18"/>
                <w:szCs w:val="18"/>
              </w:rPr>
              <w:t>c. Uit welke elementen zou de kostenstructuur volgens u moeten bestaan?</w:t>
            </w:r>
            <w:r w:rsidR="000D72F4">
              <w:rPr>
                <w:rFonts w:ascii="Verdana" w:hAnsi="Verdana"/>
                <w:sz w:val="18"/>
                <w:szCs w:val="18"/>
              </w:rPr>
              <w:t xml:space="preserve"> (Denk hierbij aan eenmalige kosten, zoals implementatiekosten).</w:t>
            </w:r>
          </w:p>
          <w:p w14:paraId="390C974E" w14:textId="28B138E5" w:rsidR="00E959AE" w:rsidRDefault="00E959AE" w:rsidP="00ED0BCA">
            <w:pPr>
              <w:pStyle w:val="INKStandaard"/>
              <w:rPr>
                <w:rFonts w:ascii="Verdana" w:hAnsi="Verdana"/>
                <w:sz w:val="18"/>
                <w:szCs w:val="18"/>
              </w:rPr>
            </w:pPr>
            <w:r>
              <w:rPr>
                <w:rFonts w:ascii="Verdana" w:hAnsi="Verdana"/>
                <w:sz w:val="18"/>
                <w:szCs w:val="18"/>
              </w:rPr>
              <w:t xml:space="preserve">7d. Hoe ziet u de implementatie voor zich? </w:t>
            </w:r>
          </w:p>
          <w:p w14:paraId="74103143" w14:textId="77777777" w:rsidR="006C4B5E" w:rsidRPr="004173E8" w:rsidRDefault="006C4B5E" w:rsidP="008C208C">
            <w:pPr>
              <w:pStyle w:val="INKStandaard"/>
              <w:rPr>
                <w:rFonts w:ascii="Verdana" w:hAnsi="Verdana"/>
                <w:sz w:val="18"/>
                <w:szCs w:val="18"/>
              </w:rPr>
            </w:pPr>
          </w:p>
        </w:tc>
      </w:tr>
      <w:tr w:rsidR="006C4B5E" w:rsidRPr="004173E8" w14:paraId="34230242" w14:textId="77777777" w:rsidTr="008C208C">
        <w:trPr>
          <w:trHeight w:val="255"/>
        </w:trPr>
        <w:tc>
          <w:tcPr>
            <w:tcW w:w="9634" w:type="dxa"/>
            <w:gridSpan w:val="2"/>
            <w:noWrap/>
            <w:tcMar>
              <w:top w:w="17" w:type="dxa"/>
              <w:left w:w="17" w:type="dxa"/>
              <w:bottom w:w="0" w:type="dxa"/>
              <w:right w:w="17" w:type="dxa"/>
            </w:tcMar>
          </w:tcPr>
          <w:p w14:paraId="1404166E" w14:textId="760B03DF" w:rsidR="006C4B5E" w:rsidRPr="004173E8" w:rsidRDefault="006C4B5E" w:rsidP="008C208C">
            <w:pPr>
              <w:pStyle w:val="INKStandaard"/>
              <w:rPr>
                <w:rFonts w:ascii="Verdana" w:hAnsi="Verdana"/>
                <w:i/>
                <w:sz w:val="18"/>
                <w:szCs w:val="18"/>
              </w:rPr>
            </w:pPr>
            <w:r w:rsidRPr="004173E8">
              <w:rPr>
                <w:rFonts w:ascii="Verdana" w:hAnsi="Verdana"/>
                <w:i/>
                <w:sz w:val="18"/>
                <w:szCs w:val="18"/>
              </w:rPr>
              <w:t>&lt;uw antwoord&gt;</w:t>
            </w:r>
          </w:p>
          <w:p w14:paraId="7BDD41BD" w14:textId="08EC3825" w:rsidR="006C4B5E" w:rsidRDefault="00472DF2" w:rsidP="008C208C">
            <w:pPr>
              <w:pStyle w:val="INKStandaard"/>
              <w:rPr>
                <w:rFonts w:ascii="Verdana" w:hAnsi="Verdana"/>
                <w:i/>
                <w:sz w:val="18"/>
                <w:szCs w:val="18"/>
              </w:rPr>
            </w:pPr>
            <w:r>
              <w:rPr>
                <w:rFonts w:ascii="Verdana" w:hAnsi="Verdana"/>
                <w:i/>
                <w:sz w:val="18"/>
                <w:szCs w:val="18"/>
              </w:rPr>
              <w:t>7</w:t>
            </w:r>
            <w:r w:rsidR="00ED0BCA">
              <w:rPr>
                <w:rFonts w:ascii="Verdana" w:hAnsi="Verdana"/>
                <w:i/>
                <w:sz w:val="18"/>
                <w:szCs w:val="18"/>
              </w:rPr>
              <w:t>a.</w:t>
            </w:r>
          </w:p>
          <w:p w14:paraId="6A519981" w14:textId="77777777" w:rsidR="00ED0BCA" w:rsidRDefault="00ED0BCA" w:rsidP="008C208C">
            <w:pPr>
              <w:pStyle w:val="INKStandaard"/>
              <w:rPr>
                <w:rFonts w:ascii="Verdana" w:hAnsi="Verdana"/>
                <w:i/>
                <w:sz w:val="18"/>
                <w:szCs w:val="18"/>
              </w:rPr>
            </w:pPr>
          </w:p>
          <w:p w14:paraId="34C7C414" w14:textId="53CC12F1" w:rsidR="00ED0BCA" w:rsidRDefault="00472DF2" w:rsidP="008C208C">
            <w:pPr>
              <w:pStyle w:val="INKStandaard"/>
              <w:rPr>
                <w:rFonts w:ascii="Verdana" w:hAnsi="Verdana"/>
                <w:i/>
                <w:sz w:val="18"/>
                <w:szCs w:val="18"/>
              </w:rPr>
            </w:pPr>
            <w:r>
              <w:rPr>
                <w:rFonts w:ascii="Verdana" w:hAnsi="Verdana"/>
                <w:i/>
                <w:sz w:val="18"/>
                <w:szCs w:val="18"/>
              </w:rPr>
              <w:t>7</w:t>
            </w:r>
            <w:r w:rsidR="00ED0BCA">
              <w:rPr>
                <w:rFonts w:ascii="Verdana" w:hAnsi="Verdana"/>
                <w:i/>
                <w:sz w:val="18"/>
                <w:szCs w:val="18"/>
              </w:rPr>
              <w:t>b.</w:t>
            </w:r>
          </w:p>
          <w:p w14:paraId="577ACE44" w14:textId="77777777" w:rsidR="00ED0BCA" w:rsidRDefault="00ED0BCA" w:rsidP="008C208C">
            <w:pPr>
              <w:pStyle w:val="INKStandaard"/>
              <w:rPr>
                <w:rFonts w:ascii="Verdana" w:hAnsi="Verdana"/>
                <w:i/>
                <w:sz w:val="18"/>
                <w:szCs w:val="18"/>
              </w:rPr>
            </w:pPr>
          </w:p>
          <w:p w14:paraId="7025D28B" w14:textId="2255F38A" w:rsidR="00ED0BCA" w:rsidRDefault="00472DF2" w:rsidP="008C208C">
            <w:pPr>
              <w:pStyle w:val="INKStandaard"/>
              <w:rPr>
                <w:rFonts w:ascii="Verdana" w:hAnsi="Verdana"/>
                <w:i/>
                <w:sz w:val="18"/>
                <w:szCs w:val="18"/>
              </w:rPr>
            </w:pPr>
            <w:r>
              <w:rPr>
                <w:rFonts w:ascii="Verdana" w:hAnsi="Verdana"/>
                <w:i/>
                <w:sz w:val="18"/>
                <w:szCs w:val="18"/>
              </w:rPr>
              <w:t>7</w:t>
            </w:r>
            <w:r w:rsidR="00ED0BCA">
              <w:rPr>
                <w:rFonts w:ascii="Verdana" w:hAnsi="Verdana"/>
                <w:i/>
                <w:sz w:val="18"/>
                <w:szCs w:val="18"/>
              </w:rPr>
              <w:t>c.</w:t>
            </w:r>
          </w:p>
          <w:p w14:paraId="31E06330" w14:textId="77777777" w:rsidR="00E959AE" w:rsidRDefault="00E959AE" w:rsidP="008C208C">
            <w:pPr>
              <w:pStyle w:val="INKStandaard"/>
              <w:rPr>
                <w:rFonts w:ascii="Verdana" w:hAnsi="Verdana"/>
                <w:i/>
                <w:sz w:val="18"/>
                <w:szCs w:val="18"/>
              </w:rPr>
            </w:pPr>
          </w:p>
          <w:p w14:paraId="0849F28C" w14:textId="17EA8AA0" w:rsidR="00E959AE" w:rsidRPr="004173E8" w:rsidRDefault="00E959AE" w:rsidP="008C208C">
            <w:pPr>
              <w:pStyle w:val="INKStandaard"/>
              <w:rPr>
                <w:rFonts w:ascii="Verdana" w:hAnsi="Verdana"/>
                <w:i/>
                <w:sz w:val="18"/>
                <w:szCs w:val="18"/>
              </w:rPr>
            </w:pPr>
            <w:r>
              <w:rPr>
                <w:rFonts w:ascii="Verdana" w:hAnsi="Verdana"/>
                <w:i/>
                <w:sz w:val="18"/>
                <w:szCs w:val="18"/>
              </w:rPr>
              <w:t>7d.</w:t>
            </w:r>
          </w:p>
          <w:p w14:paraId="722FF04F" w14:textId="77777777" w:rsidR="006C4B5E" w:rsidRPr="004173E8" w:rsidRDefault="006C4B5E" w:rsidP="008C208C">
            <w:pPr>
              <w:pStyle w:val="INKStandaard"/>
              <w:rPr>
                <w:rFonts w:ascii="Verdana" w:hAnsi="Verdana"/>
                <w:i/>
                <w:sz w:val="18"/>
                <w:szCs w:val="18"/>
              </w:rPr>
            </w:pPr>
          </w:p>
        </w:tc>
      </w:tr>
      <w:tr w:rsidR="002B7889" w:rsidRPr="004173E8" w14:paraId="4CFF2638" w14:textId="77777777" w:rsidTr="002B7889">
        <w:trPr>
          <w:trHeight w:val="255"/>
        </w:trPr>
        <w:tc>
          <w:tcPr>
            <w:tcW w:w="704" w:type="dxa"/>
            <w:tcBorders>
              <w:top w:val="single" w:sz="4" w:space="0" w:color="auto"/>
              <w:left w:val="single" w:sz="4" w:space="0" w:color="auto"/>
              <w:bottom w:val="single" w:sz="4" w:space="0" w:color="auto"/>
              <w:right w:val="single" w:sz="4" w:space="0" w:color="auto"/>
            </w:tcBorders>
            <w:noWrap/>
            <w:tcMar>
              <w:top w:w="17" w:type="dxa"/>
              <w:left w:w="17" w:type="dxa"/>
              <w:bottom w:w="0" w:type="dxa"/>
              <w:right w:w="17" w:type="dxa"/>
            </w:tcMar>
          </w:tcPr>
          <w:p w14:paraId="2537007C" w14:textId="25200465" w:rsidR="002B7889" w:rsidRPr="004173E8" w:rsidRDefault="00CA4C3E" w:rsidP="004D4C33">
            <w:pPr>
              <w:pStyle w:val="INKStandaard"/>
              <w:rPr>
                <w:rFonts w:ascii="Verdana" w:hAnsi="Verdana"/>
                <w:sz w:val="18"/>
                <w:szCs w:val="18"/>
              </w:rPr>
            </w:pPr>
            <w:r>
              <w:rPr>
                <w:rFonts w:ascii="Verdana" w:hAnsi="Verdana"/>
                <w:sz w:val="18"/>
                <w:szCs w:val="18"/>
              </w:rPr>
              <w:t>8</w:t>
            </w:r>
            <w:r w:rsidR="002B7889">
              <w:rPr>
                <w:rFonts w:ascii="Verdana" w:hAnsi="Verdana"/>
                <w:sz w:val="18"/>
                <w:szCs w:val="18"/>
              </w:rPr>
              <w:t>.</w:t>
            </w:r>
          </w:p>
        </w:tc>
        <w:tc>
          <w:tcPr>
            <w:tcW w:w="8930" w:type="dxa"/>
            <w:tcBorders>
              <w:top w:val="single" w:sz="4" w:space="0" w:color="auto"/>
              <w:left w:val="single" w:sz="4" w:space="0" w:color="auto"/>
              <w:bottom w:val="single" w:sz="4" w:space="0" w:color="auto"/>
              <w:right w:val="single" w:sz="4" w:space="0" w:color="auto"/>
            </w:tcBorders>
          </w:tcPr>
          <w:p w14:paraId="7CE77F30" w14:textId="77777777" w:rsidR="00CA4C3E" w:rsidRDefault="005465B2" w:rsidP="004D4C33">
            <w:pPr>
              <w:pStyle w:val="INKStandaard"/>
              <w:rPr>
                <w:rFonts w:ascii="Verdana" w:hAnsi="Verdana"/>
                <w:sz w:val="18"/>
                <w:szCs w:val="18"/>
              </w:rPr>
            </w:pPr>
            <w:r>
              <w:rPr>
                <w:rFonts w:ascii="Verdana" w:hAnsi="Verdana"/>
                <w:sz w:val="18"/>
                <w:szCs w:val="18"/>
              </w:rPr>
              <w:t xml:space="preserve">De Rijksoverheid bestaat uit zo’n 140 organisaties, variërend van kerndepartementen (ministeries), uitvoerings- en handhavingsorganisaties, zelfstandige bestuursorganen en de hoge colleges van staat. </w:t>
            </w:r>
          </w:p>
          <w:p w14:paraId="35E95926" w14:textId="77777777" w:rsidR="003664E7" w:rsidRDefault="003664E7" w:rsidP="004D4C33">
            <w:pPr>
              <w:pStyle w:val="INKStandaard"/>
              <w:rPr>
                <w:rFonts w:ascii="Verdana" w:hAnsi="Verdana"/>
                <w:sz w:val="18"/>
                <w:szCs w:val="18"/>
              </w:rPr>
            </w:pPr>
          </w:p>
          <w:p w14:paraId="4A1A5782" w14:textId="1BEFDECE" w:rsidR="002B7889" w:rsidRDefault="00CA4C3E" w:rsidP="004D4C33">
            <w:pPr>
              <w:pStyle w:val="INKStandaard"/>
              <w:rPr>
                <w:rFonts w:ascii="Verdana" w:hAnsi="Verdana"/>
                <w:sz w:val="18"/>
                <w:szCs w:val="18"/>
              </w:rPr>
            </w:pPr>
            <w:r>
              <w:rPr>
                <w:rFonts w:ascii="Verdana" w:hAnsi="Verdana"/>
                <w:sz w:val="18"/>
                <w:szCs w:val="18"/>
              </w:rPr>
              <w:t xml:space="preserve">8a. </w:t>
            </w:r>
            <w:r w:rsidR="002B7889">
              <w:rPr>
                <w:rFonts w:ascii="Verdana" w:hAnsi="Verdana"/>
                <w:sz w:val="18"/>
                <w:szCs w:val="18"/>
              </w:rPr>
              <w:t>Wat is een realistische implementatie</w:t>
            </w:r>
            <w:r>
              <w:rPr>
                <w:rFonts w:ascii="Verdana" w:hAnsi="Verdana"/>
                <w:sz w:val="18"/>
                <w:szCs w:val="18"/>
              </w:rPr>
              <w:t xml:space="preserve"> </w:t>
            </w:r>
            <w:r w:rsidR="002B7889">
              <w:rPr>
                <w:rFonts w:ascii="Verdana" w:hAnsi="Verdana"/>
                <w:sz w:val="18"/>
                <w:szCs w:val="18"/>
              </w:rPr>
              <w:t xml:space="preserve">periode voor het </w:t>
            </w:r>
            <w:proofErr w:type="spellStart"/>
            <w:r w:rsidR="002B7889">
              <w:rPr>
                <w:rFonts w:ascii="Verdana" w:hAnsi="Verdana"/>
                <w:sz w:val="18"/>
                <w:szCs w:val="18"/>
              </w:rPr>
              <w:t>Rijksbreed</w:t>
            </w:r>
            <w:proofErr w:type="spellEnd"/>
            <w:r w:rsidR="00203CAA">
              <w:rPr>
                <w:rFonts w:ascii="Verdana" w:hAnsi="Verdana"/>
                <w:sz w:val="18"/>
                <w:szCs w:val="18"/>
              </w:rPr>
              <w:t xml:space="preserve"> implementeren van een C</w:t>
            </w:r>
            <w:r w:rsidR="002B7889">
              <w:rPr>
                <w:rFonts w:ascii="Verdana" w:hAnsi="Verdana"/>
                <w:sz w:val="18"/>
                <w:szCs w:val="18"/>
              </w:rPr>
              <w:t xml:space="preserve">ontent </w:t>
            </w:r>
            <w:r w:rsidR="00203CAA">
              <w:rPr>
                <w:rFonts w:ascii="Verdana" w:hAnsi="Verdana"/>
                <w:sz w:val="18"/>
                <w:szCs w:val="18"/>
              </w:rPr>
              <w:t>I</w:t>
            </w:r>
            <w:r w:rsidR="002B7889">
              <w:rPr>
                <w:rFonts w:ascii="Verdana" w:hAnsi="Verdana"/>
                <w:sz w:val="18"/>
                <w:szCs w:val="18"/>
              </w:rPr>
              <w:t xml:space="preserve">ntegratie </w:t>
            </w:r>
            <w:r w:rsidR="00203CAA">
              <w:rPr>
                <w:rFonts w:ascii="Verdana" w:hAnsi="Verdana"/>
                <w:sz w:val="18"/>
                <w:szCs w:val="18"/>
              </w:rPr>
              <w:t>V</w:t>
            </w:r>
            <w:r w:rsidR="002B7889">
              <w:rPr>
                <w:rFonts w:ascii="Verdana" w:hAnsi="Verdana"/>
                <w:sz w:val="18"/>
                <w:szCs w:val="18"/>
              </w:rPr>
              <w:t>oorziening?</w:t>
            </w:r>
          </w:p>
          <w:p w14:paraId="27DBAE08" w14:textId="77777777" w:rsidR="002B7889" w:rsidRDefault="00CA4C3E" w:rsidP="00CA4C3E">
            <w:pPr>
              <w:pStyle w:val="INKStandaard"/>
              <w:rPr>
                <w:rFonts w:ascii="Verdana" w:hAnsi="Verdana"/>
                <w:sz w:val="18"/>
                <w:szCs w:val="18"/>
              </w:rPr>
            </w:pPr>
            <w:r>
              <w:rPr>
                <w:rFonts w:ascii="Verdana" w:hAnsi="Verdana"/>
                <w:sz w:val="18"/>
                <w:szCs w:val="18"/>
              </w:rPr>
              <w:t xml:space="preserve">8b. </w:t>
            </w:r>
            <w:r w:rsidR="002B7889">
              <w:rPr>
                <w:rFonts w:ascii="Verdana" w:hAnsi="Verdana"/>
                <w:sz w:val="18"/>
                <w:szCs w:val="18"/>
              </w:rPr>
              <w:t>Met welke mogelijke beperkingen of randvoorwaarden moet hierbij rekening gehouden worden?</w:t>
            </w:r>
          </w:p>
          <w:p w14:paraId="1BD4E495" w14:textId="5151F468" w:rsidR="00E959AE" w:rsidRDefault="00E959AE" w:rsidP="00CA4C3E">
            <w:pPr>
              <w:pStyle w:val="INKStandaard"/>
              <w:rPr>
                <w:rFonts w:ascii="Verdana" w:hAnsi="Verdana"/>
                <w:sz w:val="18"/>
                <w:szCs w:val="18"/>
              </w:rPr>
            </w:pPr>
            <w:r>
              <w:rPr>
                <w:rFonts w:ascii="Verdana" w:hAnsi="Verdana"/>
                <w:sz w:val="18"/>
                <w:szCs w:val="18"/>
              </w:rPr>
              <w:t>8c. Wat is uw visie op organisatie specifieke content en de implementatie daarvan?</w:t>
            </w:r>
          </w:p>
          <w:p w14:paraId="6F9BF47C" w14:textId="180F8E88" w:rsidR="00CA4C3E" w:rsidRPr="004173E8" w:rsidRDefault="00CA4C3E" w:rsidP="00CA4C3E">
            <w:pPr>
              <w:pStyle w:val="INKStandaard"/>
              <w:rPr>
                <w:rFonts w:ascii="Verdana" w:hAnsi="Verdana"/>
                <w:sz w:val="18"/>
                <w:szCs w:val="18"/>
              </w:rPr>
            </w:pPr>
          </w:p>
        </w:tc>
      </w:tr>
      <w:tr w:rsidR="00ED0BCA" w:rsidRPr="004173E8" w14:paraId="552E4FDC" w14:textId="77777777" w:rsidTr="00155ACF">
        <w:trPr>
          <w:trHeight w:val="255"/>
        </w:trPr>
        <w:tc>
          <w:tcPr>
            <w:tcW w:w="9634" w:type="dxa"/>
            <w:gridSpan w:val="2"/>
            <w:noWrap/>
            <w:tcMar>
              <w:top w:w="17" w:type="dxa"/>
              <w:left w:w="17" w:type="dxa"/>
              <w:bottom w:w="0" w:type="dxa"/>
              <w:right w:w="17" w:type="dxa"/>
            </w:tcMar>
          </w:tcPr>
          <w:p w14:paraId="3FA1CB36" w14:textId="4EA1F1BA" w:rsidR="00ED0BCA" w:rsidRPr="004173E8" w:rsidRDefault="00ED0BCA" w:rsidP="00155ACF">
            <w:pPr>
              <w:pStyle w:val="INKStandaard"/>
              <w:rPr>
                <w:rFonts w:ascii="Verdana" w:hAnsi="Verdana"/>
                <w:i/>
                <w:sz w:val="18"/>
                <w:szCs w:val="18"/>
              </w:rPr>
            </w:pPr>
            <w:r w:rsidRPr="004173E8">
              <w:rPr>
                <w:rFonts w:ascii="Verdana" w:hAnsi="Verdana"/>
                <w:i/>
                <w:sz w:val="18"/>
                <w:szCs w:val="18"/>
              </w:rPr>
              <w:t>&lt;uw antwoord&gt;</w:t>
            </w:r>
          </w:p>
          <w:p w14:paraId="3CFDAC43" w14:textId="77777777" w:rsidR="00ED0BCA" w:rsidRDefault="00CA4C3E" w:rsidP="00155ACF">
            <w:pPr>
              <w:pStyle w:val="INKStandaard"/>
              <w:rPr>
                <w:rFonts w:ascii="Verdana" w:hAnsi="Verdana"/>
                <w:i/>
                <w:sz w:val="18"/>
                <w:szCs w:val="18"/>
              </w:rPr>
            </w:pPr>
            <w:r>
              <w:rPr>
                <w:rFonts w:ascii="Verdana" w:hAnsi="Verdana"/>
                <w:i/>
                <w:sz w:val="18"/>
                <w:szCs w:val="18"/>
              </w:rPr>
              <w:t>8a.</w:t>
            </w:r>
          </w:p>
          <w:p w14:paraId="31B02C58" w14:textId="77777777" w:rsidR="00CA4C3E" w:rsidRDefault="00CA4C3E" w:rsidP="00155ACF">
            <w:pPr>
              <w:pStyle w:val="INKStandaard"/>
              <w:rPr>
                <w:rFonts w:ascii="Verdana" w:hAnsi="Verdana"/>
                <w:i/>
                <w:sz w:val="18"/>
                <w:szCs w:val="18"/>
              </w:rPr>
            </w:pPr>
          </w:p>
          <w:p w14:paraId="35C34A88" w14:textId="200F14B5" w:rsidR="00CA4C3E" w:rsidRDefault="00CA4C3E" w:rsidP="00155ACF">
            <w:pPr>
              <w:pStyle w:val="INKStandaard"/>
              <w:rPr>
                <w:rFonts w:ascii="Verdana" w:hAnsi="Verdana"/>
                <w:i/>
                <w:sz w:val="18"/>
                <w:szCs w:val="18"/>
              </w:rPr>
            </w:pPr>
            <w:r>
              <w:rPr>
                <w:rFonts w:ascii="Verdana" w:hAnsi="Verdana"/>
                <w:i/>
                <w:sz w:val="18"/>
                <w:szCs w:val="18"/>
              </w:rPr>
              <w:t>8b.</w:t>
            </w:r>
          </w:p>
          <w:p w14:paraId="501A102C" w14:textId="77777777" w:rsidR="00E959AE" w:rsidRDefault="00E959AE" w:rsidP="00155ACF">
            <w:pPr>
              <w:pStyle w:val="INKStandaard"/>
              <w:rPr>
                <w:rFonts w:ascii="Verdana" w:hAnsi="Verdana"/>
                <w:i/>
                <w:sz w:val="18"/>
                <w:szCs w:val="18"/>
              </w:rPr>
            </w:pPr>
          </w:p>
          <w:p w14:paraId="12EB5263" w14:textId="68C450BE" w:rsidR="00E959AE" w:rsidRPr="004173E8" w:rsidRDefault="00E959AE" w:rsidP="00155ACF">
            <w:pPr>
              <w:pStyle w:val="INKStandaard"/>
              <w:rPr>
                <w:rFonts w:ascii="Verdana" w:hAnsi="Verdana"/>
                <w:i/>
                <w:sz w:val="18"/>
                <w:szCs w:val="18"/>
              </w:rPr>
            </w:pPr>
            <w:r>
              <w:rPr>
                <w:rFonts w:ascii="Verdana" w:hAnsi="Verdana"/>
                <w:i/>
                <w:sz w:val="18"/>
                <w:szCs w:val="18"/>
              </w:rPr>
              <w:t>8c.</w:t>
            </w:r>
          </w:p>
          <w:p w14:paraId="6AC6516A" w14:textId="77777777" w:rsidR="00ED0BCA" w:rsidRPr="004173E8" w:rsidRDefault="00ED0BCA" w:rsidP="00155ACF">
            <w:pPr>
              <w:pStyle w:val="INKStandaard"/>
              <w:rPr>
                <w:rFonts w:ascii="Verdana" w:hAnsi="Verdana"/>
                <w:i/>
                <w:sz w:val="18"/>
                <w:szCs w:val="18"/>
              </w:rPr>
            </w:pPr>
          </w:p>
        </w:tc>
      </w:tr>
      <w:tr w:rsidR="00831C07" w:rsidRPr="004173E8" w14:paraId="1DD90513" w14:textId="77777777" w:rsidTr="002B7889">
        <w:trPr>
          <w:trHeight w:val="255"/>
        </w:trPr>
        <w:tc>
          <w:tcPr>
            <w:tcW w:w="704" w:type="dxa"/>
            <w:tcBorders>
              <w:top w:val="single" w:sz="4" w:space="0" w:color="auto"/>
              <w:left w:val="single" w:sz="4" w:space="0" w:color="auto"/>
              <w:bottom w:val="single" w:sz="4" w:space="0" w:color="auto"/>
              <w:right w:val="single" w:sz="4" w:space="0" w:color="auto"/>
            </w:tcBorders>
            <w:noWrap/>
            <w:tcMar>
              <w:top w:w="17" w:type="dxa"/>
              <w:left w:w="17" w:type="dxa"/>
              <w:bottom w:w="0" w:type="dxa"/>
              <w:right w:w="17" w:type="dxa"/>
            </w:tcMar>
          </w:tcPr>
          <w:p w14:paraId="1519EF7B" w14:textId="1838E0A5" w:rsidR="00831C07" w:rsidRDefault="00CA4C3E" w:rsidP="004D4C33">
            <w:pPr>
              <w:pStyle w:val="INKStandaard"/>
              <w:rPr>
                <w:rFonts w:ascii="Verdana" w:hAnsi="Verdana"/>
                <w:sz w:val="18"/>
                <w:szCs w:val="18"/>
              </w:rPr>
            </w:pPr>
            <w:r>
              <w:rPr>
                <w:rFonts w:ascii="Verdana" w:hAnsi="Verdana"/>
                <w:sz w:val="18"/>
                <w:szCs w:val="18"/>
              </w:rPr>
              <w:t>9</w:t>
            </w:r>
          </w:p>
        </w:tc>
        <w:tc>
          <w:tcPr>
            <w:tcW w:w="8930" w:type="dxa"/>
            <w:tcBorders>
              <w:top w:val="single" w:sz="4" w:space="0" w:color="auto"/>
              <w:left w:val="single" w:sz="4" w:space="0" w:color="auto"/>
              <w:bottom w:val="single" w:sz="4" w:space="0" w:color="auto"/>
              <w:right w:val="single" w:sz="4" w:space="0" w:color="auto"/>
            </w:tcBorders>
          </w:tcPr>
          <w:p w14:paraId="3562EAE3" w14:textId="77777777" w:rsidR="00CA4C3E" w:rsidRDefault="00982FFB" w:rsidP="00831C07">
            <w:pPr>
              <w:pStyle w:val="INKStandaard"/>
              <w:rPr>
                <w:rFonts w:ascii="Verdana" w:hAnsi="Verdana"/>
                <w:sz w:val="18"/>
                <w:szCs w:val="18"/>
              </w:rPr>
            </w:pPr>
            <w:r>
              <w:rPr>
                <w:rFonts w:ascii="Verdana" w:hAnsi="Verdana"/>
                <w:sz w:val="18"/>
                <w:szCs w:val="18"/>
              </w:rPr>
              <w:t>Specifieke wensen per organisatieonderdeel.</w:t>
            </w:r>
            <w:r w:rsidR="00831C07">
              <w:rPr>
                <w:rFonts w:ascii="Verdana" w:hAnsi="Verdana"/>
                <w:sz w:val="18"/>
                <w:szCs w:val="18"/>
              </w:rPr>
              <w:t xml:space="preserve"> </w:t>
            </w:r>
          </w:p>
          <w:p w14:paraId="08C11A7F" w14:textId="7559DAB5" w:rsidR="00831C07" w:rsidRDefault="00CA4C3E" w:rsidP="00831C07">
            <w:pPr>
              <w:pStyle w:val="INKStandaard"/>
              <w:rPr>
                <w:rFonts w:ascii="Verdana" w:hAnsi="Verdana"/>
                <w:sz w:val="18"/>
                <w:szCs w:val="18"/>
              </w:rPr>
            </w:pPr>
            <w:r>
              <w:rPr>
                <w:rFonts w:ascii="Verdana" w:hAnsi="Verdana"/>
                <w:sz w:val="18"/>
                <w:szCs w:val="18"/>
              </w:rPr>
              <w:t xml:space="preserve">9a. </w:t>
            </w:r>
            <w:r w:rsidR="00831C07">
              <w:rPr>
                <w:rFonts w:ascii="Verdana" w:hAnsi="Verdana"/>
                <w:sz w:val="18"/>
                <w:szCs w:val="18"/>
              </w:rPr>
              <w:t xml:space="preserve">Op </w:t>
            </w:r>
            <w:r w:rsidR="00203CAA">
              <w:rPr>
                <w:rFonts w:ascii="Verdana" w:hAnsi="Verdana"/>
                <w:sz w:val="18"/>
                <w:szCs w:val="18"/>
              </w:rPr>
              <w:t>welke manier kan een generieke Content I</w:t>
            </w:r>
            <w:r w:rsidR="00831C07">
              <w:rPr>
                <w:rFonts w:ascii="Verdana" w:hAnsi="Verdana"/>
                <w:sz w:val="18"/>
                <w:szCs w:val="18"/>
              </w:rPr>
              <w:t>ntegrat</w:t>
            </w:r>
            <w:r w:rsidR="00203CAA">
              <w:rPr>
                <w:rFonts w:ascii="Verdana" w:hAnsi="Verdana"/>
                <w:sz w:val="18"/>
                <w:szCs w:val="18"/>
              </w:rPr>
              <w:t>ie</w:t>
            </w:r>
            <w:r w:rsidR="00831C07">
              <w:rPr>
                <w:rFonts w:ascii="Verdana" w:hAnsi="Verdana"/>
                <w:sz w:val="18"/>
                <w:szCs w:val="18"/>
              </w:rPr>
              <w:t xml:space="preserve"> </w:t>
            </w:r>
            <w:r w:rsidR="00203CAA">
              <w:rPr>
                <w:rFonts w:ascii="Verdana" w:hAnsi="Verdana"/>
                <w:sz w:val="18"/>
                <w:szCs w:val="18"/>
              </w:rPr>
              <w:t>V</w:t>
            </w:r>
            <w:r w:rsidR="00831C07">
              <w:rPr>
                <w:rFonts w:ascii="Verdana" w:hAnsi="Verdana"/>
                <w:sz w:val="18"/>
                <w:szCs w:val="18"/>
              </w:rPr>
              <w:t xml:space="preserve">oorziening een bijdrage leveren aan </w:t>
            </w:r>
            <w:r w:rsidR="00217D80">
              <w:rPr>
                <w:rFonts w:ascii="Verdana" w:hAnsi="Verdana"/>
                <w:sz w:val="18"/>
                <w:szCs w:val="18"/>
              </w:rPr>
              <w:t>‘</w:t>
            </w:r>
            <w:r w:rsidR="00831C07">
              <w:rPr>
                <w:rFonts w:ascii="Verdana" w:hAnsi="Verdana"/>
                <w:sz w:val="18"/>
                <w:szCs w:val="18"/>
              </w:rPr>
              <w:t>maatwerk</w:t>
            </w:r>
            <w:r w:rsidR="00217D80">
              <w:rPr>
                <w:rFonts w:ascii="Verdana" w:hAnsi="Verdana"/>
                <w:sz w:val="18"/>
                <w:szCs w:val="18"/>
              </w:rPr>
              <w:t>’</w:t>
            </w:r>
            <w:r w:rsidR="00831C07">
              <w:rPr>
                <w:rFonts w:ascii="Verdana" w:hAnsi="Verdana"/>
                <w:sz w:val="18"/>
                <w:szCs w:val="18"/>
              </w:rPr>
              <w:t xml:space="preserve"> per organisatie</w:t>
            </w:r>
            <w:r w:rsidR="00217D80">
              <w:rPr>
                <w:rFonts w:ascii="Verdana" w:hAnsi="Verdana"/>
                <w:sz w:val="18"/>
                <w:szCs w:val="18"/>
              </w:rPr>
              <w:t>(</w:t>
            </w:r>
            <w:r w:rsidR="00831C07">
              <w:rPr>
                <w:rFonts w:ascii="Verdana" w:hAnsi="Verdana"/>
                <w:sz w:val="18"/>
                <w:szCs w:val="18"/>
              </w:rPr>
              <w:t>onderdeel</w:t>
            </w:r>
            <w:r w:rsidR="00217D80">
              <w:rPr>
                <w:rFonts w:ascii="Verdana" w:hAnsi="Verdana"/>
                <w:sz w:val="18"/>
                <w:szCs w:val="18"/>
              </w:rPr>
              <w:t>)</w:t>
            </w:r>
            <w:r w:rsidR="00831C07">
              <w:rPr>
                <w:rFonts w:ascii="Verdana" w:hAnsi="Verdana"/>
                <w:sz w:val="18"/>
                <w:szCs w:val="18"/>
              </w:rPr>
              <w:t>?</w:t>
            </w:r>
          </w:p>
          <w:p w14:paraId="3B17FD5A" w14:textId="13283F01" w:rsidR="00831C07" w:rsidRDefault="00CA4C3E" w:rsidP="00831C07">
            <w:pPr>
              <w:pStyle w:val="INKStandaard"/>
              <w:rPr>
                <w:rFonts w:ascii="Verdana" w:hAnsi="Verdana"/>
                <w:sz w:val="18"/>
                <w:szCs w:val="18"/>
              </w:rPr>
            </w:pPr>
            <w:r>
              <w:rPr>
                <w:rFonts w:ascii="Verdana" w:hAnsi="Verdana"/>
                <w:sz w:val="18"/>
                <w:szCs w:val="18"/>
              </w:rPr>
              <w:t xml:space="preserve">9b. </w:t>
            </w:r>
            <w:r w:rsidR="00004DA5">
              <w:rPr>
                <w:rFonts w:ascii="Verdana" w:hAnsi="Verdana"/>
                <w:sz w:val="18"/>
                <w:szCs w:val="18"/>
              </w:rPr>
              <w:t>W</w:t>
            </w:r>
            <w:r w:rsidR="00831C07">
              <w:rPr>
                <w:rFonts w:ascii="Verdana" w:hAnsi="Verdana"/>
                <w:sz w:val="18"/>
                <w:szCs w:val="18"/>
              </w:rPr>
              <w:t xml:space="preserve">elke mogelijkheden en uitdagingen </w:t>
            </w:r>
            <w:r w:rsidR="00217D80">
              <w:rPr>
                <w:rFonts w:ascii="Verdana" w:hAnsi="Verdana"/>
                <w:sz w:val="18"/>
                <w:szCs w:val="18"/>
              </w:rPr>
              <w:t>voorziet u</w:t>
            </w:r>
            <w:r w:rsidR="00831C07">
              <w:rPr>
                <w:rFonts w:ascii="Verdana" w:hAnsi="Verdana"/>
                <w:sz w:val="18"/>
                <w:szCs w:val="18"/>
              </w:rPr>
              <w:t>?</w:t>
            </w:r>
          </w:p>
          <w:p w14:paraId="1F04FFE0" w14:textId="3882B0B0" w:rsidR="00831C07" w:rsidRDefault="00831C07" w:rsidP="00831C07">
            <w:pPr>
              <w:pStyle w:val="INKStandaard"/>
              <w:rPr>
                <w:rFonts w:ascii="Verdana" w:hAnsi="Verdana"/>
                <w:sz w:val="18"/>
                <w:szCs w:val="18"/>
              </w:rPr>
            </w:pPr>
          </w:p>
        </w:tc>
      </w:tr>
      <w:tr w:rsidR="00ED0BCA" w:rsidRPr="004173E8" w14:paraId="36E6C5AE" w14:textId="77777777" w:rsidTr="00155ACF">
        <w:trPr>
          <w:trHeight w:val="255"/>
        </w:trPr>
        <w:tc>
          <w:tcPr>
            <w:tcW w:w="9634" w:type="dxa"/>
            <w:gridSpan w:val="2"/>
            <w:noWrap/>
            <w:tcMar>
              <w:top w:w="17" w:type="dxa"/>
              <w:left w:w="17" w:type="dxa"/>
              <w:bottom w:w="0" w:type="dxa"/>
              <w:right w:w="17" w:type="dxa"/>
            </w:tcMar>
          </w:tcPr>
          <w:p w14:paraId="4B64346D" w14:textId="0AEDB7E9" w:rsidR="00ED0BCA" w:rsidRPr="004173E8" w:rsidRDefault="00ED0BCA" w:rsidP="00155ACF">
            <w:pPr>
              <w:pStyle w:val="INKStandaard"/>
              <w:rPr>
                <w:rFonts w:ascii="Verdana" w:hAnsi="Verdana"/>
                <w:i/>
                <w:sz w:val="18"/>
                <w:szCs w:val="18"/>
              </w:rPr>
            </w:pPr>
            <w:r w:rsidRPr="004173E8">
              <w:rPr>
                <w:rFonts w:ascii="Verdana" w:hAnsi="Verdana"/>
                <w:i/>
                <w:sz w:val="18"/>
                <w:szCs w:val="18"/>
              </w:rPr>
              <w:t>&lt;uw antwoord&gt;</w:t>
            </w:r>
          </w:p>
          <w:p w14:paraId="5E3C0473" w14:textId="77777777" w:rsidR="00ED0BCA" w:rsidRDefault="00CA4C3E" w:rsidP="00155ACF">
            <w:pPr>
              <w:pStyle w:val="INKStandaard"/>
              <w:rPr>
                <w:rFonts w:ascii="Verdana" w:hAnsi="Verdana"/>
                <w:i/>
                <w:sz w:val="18"/>
                <w:szCs w:val="18"/>
              </w:rPr>
            </w:pPr>
            <w:r>
              <w:rPr>
                <w:rFonts w:ascii="Verdana" w:hAnsi="Verdana"/>
                <w:i/>
                <w:sz w:val="18"/>
                <w:szCs w:val="18"/>
              </w:rPr>
              <w:t>9a.</w:t>
            </w:r>
          </w:p>
          <w:p w14:paraId="1F97503B" w14:textId="77777777" w:rsidR="00CA4C3E" w:rsidRDefault="00CA4C3E" w:rsidP="00155ACF">
            <w:pPr>
              <w:pStyle w:val="INKStandaard"/>
              <w:rPr>
                <w:rFonts w:ascii="Verdana" w:hAnsi="Verdana"/>
                <w:i/>
                <w:sz w:val="18"/>
                <w:szCs w:val="18"/>
              </w:rPr>
            </w:pPr>
          </w:p>
          <w:p w14:paraId="5CB51C44" w14:textId="2B0A4681" w:rsidR="00CA4C3E" w:rsidRPr="004173E8" w:rsidRDefault="00CA4C3E" w:rsidP="00155ACF">
            <w:pPr>
              <w:pStyle w:val="INKStandaard"/>
              <w:rPr>
                <w:rFonts w:ascii="Verdana" w:hAnsi="Verdana"/>
                <w:i/>
                <w:sz w:val="18"/>
                <w:szCs w:val="18"/>
              </w:rPr>
            </w:pPr>
            <w:r>
              <w:rPr>
                <w:rFonts w:ascii="Verdana" w:hAnsi="Verdana"/>
                <w:i/>
                <w:sz w:val="18"/>
                <w:szCs w:val="18"/>
              </w:rPr>
              <w:t>9b.</w:t>
            </w:r>
          </w:p>
          <w:p w14:paraId="3F839B3A" w14:textId="77777777" w:rsidR="00ED0BCA" w:rsidRPr="004173E8" w:rsidRDefault="00ED0BCA" w:rsidP="00155ACF">
            <w:pPr>
              <w:pStyle w:val="INKStandaard"/>
              <w:rPr>
                <w:rFonts w:ascii="Verdana" w:hAnsi="Verdana"/>
                <w:i/>
                <w:sz w:val="18"/>
                <w:szCs w:val="18"/>
              </w:rPr>
            </w:pPr>
          </w:p>
        </w:tc>
      </w:tr>
      <w:tr w:rsidR="00D93C58" w:rsidRPr="004173E8" w14:paraId="0AF90940" w14:textId="77777777" w:rsidTr="002B7889">
        <w:trPr>
          <w:trHeight w:val="255"/>
        </w:trPr>
        <w:tc>
          <w:tcPr>
            <w:tcW w:w="704" w:type="dxa"/>
            <w:tcBorders>
              <w:top w:val="single" w:sz="4" w:space="0" w:color="auto"/>
              <w:left w:val="single" w:sz="4" w:space="0" w:color="auto"/>
              <w:bottom w:val="single" w:sz="4" w:space="0" w:color="auto"/>
              <w:right w:val="single" w:sz="4" w:space="0" w:color="auto"/>
            </w:tcBorders>
            <w:noWrap/>
            <w:tcMar>
              <w:top w:w="17" w:type="dxa"/>
              <w:left w:w="17" w:type="dxa"/>
              <w:bottom w:w="0" w:type="dxa"/>
              <w:right w:w="17" w:type="dxa"/>
            </w:tcMar>
          </w:tcPr>
          <w:p w14:paraId="56446026" w14:textId="27FC92C5" w:rsidR="00D93C58" w:rsidRDefault="00CA4C3E" w:rsidP="004D4C33">
            <w:pPr>
              <w:pStyle w:val="INKStandaard"/>
              <w:rPr>
                <w:rFonts w:ascii="Verdana" w:hAnsi="Verdana"/>
                <w:sz w:val="18"/>
                <w:szCs w:val="18"/>
              </w:rPr>
            </w:pPr>
            <w:r>
              <w:rPr>
                <w:rFonts w:ascii="Verdana" w:hAnsi="Verdana"/>
                <w:sz w:val="18"/>
                <w:szCs w:val="18"/>
              </w:rPr>
              <w:t>10</w:t>
            </w:r>
            <w:r w:rsidR="00D93C58">
              <w:rPr>
                <w:rFonts w:ascii="Verdana" w:hAnsi="Verdana"/>
                <w:sz w:val="18"/>
                <w:szCs w:val="18"/>
              </w:rPr>
              <w:t>.</w:t>
            </w:r>
          </w:p>
        </w:tc>
        <w:tc>
          <w:tcPr>
            <w:tcW w:w="8930" w:type="dxa"/>
            <w:tcBorders>
              <w:top w:val="single" w:sz="4" w:space="0" w:color="auto"/>
              <w:left w:val="single" w:sz="4" w:space="0" w:color="auto"/>
              <w:bottom w:val="single" w:sz="4" w:space="0" w:color="auto"/>
              <w:right w:val="single" w:sz="4" w:space="0" w:color="auto"/>
            </w:tcBorders>
          </w:tcPr>
          <w:p w14:paraId="2CF736B2" w14:textId="77777777" w:rsidR="00D93C58" w:rsidRDefault="00D93C58" w:rsidP="00D93C58">
            <w:pPr>
              <w:pStyle w:val="INKStandaard"/>
              <w:rPr>
                <w:rFonts w:ascii="Verdana" w:hAnsi="Verdana"/>
                <w:sz w:val="18"/>
                <w:szCs w:val="18"/>
              </w:rPr>
            </w:pPr>
            <w:r>
              <w:rPr>
                <w:rFonts w:ascii="Verdana" w:hAnsi="Verdana"/>
                <w:sz w:val="18"/>
                <w:szCs w:val="18"/>
              </w:rPr>
              <w:t>Specifieke wensen per gebruikersgroep. Binnen de Rijksoverheid zijn vele verschillende functies, waar voor de ene functie actuele content cruciaal is, en voor de andere functie meer incidenteel of als algemene info etc.</w:t>
            </w:r>
          </w:p>
          <w:p w14:paraId="540DD015" w14:textId="77777777" w:rsidR="003664E7" w:rsidRDefault="003664E7" w:rsidP="00D93C58">
            <w:pPr>
              <w:pStyle w:val="INKStandaard"/>
              <w:rPr>
                <w:rFonts w:ascii="Verdana" w:hAnsi="Verdana"/>
                <w:sz w:val="18"/>
                <w:szCs w:val="18"/>
              </w:rPr>
            </w:pPr>
          </w:p>
          <w:p w14:paraId="22FA2328" w14:textId="443F889F" w:rsidR="00D93C58" w:rsidRDefault="00CA4C3E" w:rsidP="00D93C58">
            <w:pPr>
              <w:pStyle w:val="INKStandaard"/>
              <w:rPr>
                <w:rFonts w:ascii="Verdana" w:hAnsi="Verdana"/>
                <w:sz w:val="18"/>
                <w:szCs w:val="18"/>
              </w:rPr>
            </w:pPr>
            <w:r>
              <w:rPr>
                <w:rFonts w:ascii="Verdana" w:hAnsi="Verdana"/>
                <w:sz w:val="18"/>
                <w:szCs w:val="18"/>
              </w:rPr>
              <w:t xml:space="preserve">10a. </w:t>
            </w:r>
            <w:r w:rsidR="00D93C58">
              <w:rPr>
                <w:rFonts w:ascii="Verdana" w:hAnsi="Verdana"/>
                <w:sz w:val="18"/>
                <w:szCs w:val="18"/>
              </w:rPr>
              <w:t xml:space="preserve">Op </w:t>
            </w:r>
            <w:r w:rsidR="00203CAA">
              <w:rPr>
                <w:rFonts w:ascii="Verdana" w:hAnsi="Verdana"/>
                <w:sz w:val="18"/>
                <w:szCs w:val="18"/>
              </w:rPr>
              <w:t>welke manier kan een generieke Content I</w:t>
            </w:r>
            <w:r w:rsidR="00D93C58">
              <w:rPr>
                <w:rFonts w:ascii="Verdana" w:hAnsi="Verdana"/>
                <w:sz w:val="18"/>
                <w:szCs w:val="18"/>
              </w:rPr>
              <w:t>ntegrat</w:t>
            </w:r>
            <w:r w:rsidR="00203CAA">
              <w:rPr>
                <w:rFonts w:ascii="Verdana" w:hAnsi="Verdana"/>
                <w:sz w:val="18"/>
                <w:szCs w:val="18"/>
              </w:rPr>
              <w:t>ie Vo</w:t>
            </w:r>
            <w:r w:rsidR="00D93C58">
              <w:rPr>
                <w:rFonts w:ascii="Verdana" w:hAnsi="Verdana"/>
                <w:sz w:val="18"/>
                <w:szCs w:val="18"/>
              </w:rPr>
              <w:t>orziening een bijdrage leveren aan ‘maatwerk’ per functie?</w:t>
            </w:r>
          </w:p>
          <w:p w14:paraId="71237CDC" w14:textId="546919B9" w:rsidR="00D93C58" w:rsidRDefault="00CA4C3E" w:rsidP="00D93C58">
            <w:pPr>
              <w:pStyle w:val="INKStandaard"/>
              <w:rPr>
                <w:rFonts w:ascii="Verdana" w:hAnsi="Verdana"/>
                <w:sz w:val="18"/>
                <w:szCs w:val="18"/>
              </w:rPr>
            </w:pPr>
            <w:r>
              <w:rPr>
                <w:rFonts w:ascii="Verdana" w:hAnsi="Verdana"/>
                <w:sz w:val="18"/>
                <w:szCs w:val="18"/>
              </w:rPr>
              <w:t xml:space="preserve">10b. </w:t>
            </w:r>
            <w:r w:rsidR="00D93C58">
              <w:rPr>
                <w:rFonts w:ascii="Verdana" w:hAnsi="Verdana"/>
                <w:sz w:val="18"/>
                <w:szCs w:val="18"/>
              </w:rPr>
              <w:t>Welke mogelijkheden en uitdagingen voorziet u?</w:t>
            </w:r>
          </w:p>
          <w:p w14:paraId="18297EFA" w14:textId="77777777" w:rsidR="00D93C58" w:rsidRDefault="00D93C58" w:rsidP="00217D80">
            <w:pPr>
              <w:pStyle w:val="INKStandaard"/>
              <w:rPr>
                <w:rFonts w:ascii="Verdana" w:hAnsi="Verdana"/>
                <w:sz w:val="18"/>
                <w:szCs w:val="18"/>
              </w:rPr>
            </w:pPr>
          </w:p>
        </w:tc>
      </w:tr>
      <w:tr w:rsidR="00ED0BCA" w:rsidRPr="004173E8" w14:paraId="6075CF4A" w14:textId="77777777" w:rsidTr="00155ACF">
        <w:trPr>
          <w:trHeight w:val="255"/>
        </w:trPr>
        <w:tc>
          <w:tcPr>
            <w:tcW w:w="9634" w:type="dxa"/>
            <w:gridSpan w:val="2"/>
            <w:noWrap/>
            <w:tcMar>
              <w:top w:w="17" w:type="dxa"/>
              <w:left w:w="17" w:type="dxa"/>
              <w:bottom w:w="0" w:type="dxa"/>
              <w:right w:w="17" w:type="dxa"/>
            </w:tcMar>
          </w:tcPr>
          <w:p w14:paraId="4E3A743C" w14:textId="318D0514" w:rsidR="00ED0BCA" w:rsidRPr="004173E8" w:rsidRDefault="00ED0BCA" w:rsidP="00155ACF">
            <w:pPr>
              <w:pStyle w:val="INKStandaard"/>
              <w:rPr>
                <w:rFonts w:ascii="Verdana" w:hAnsi="Verdana"/>
                <w:i/>
                <w:sz w:val="18"/>
                <w:szCs w:val="18"/>
              </w:rPr>
            </w:pPr>
            <w:r w:rsidRPr="004173E8">
              <w:rPr>
                <w:rFonts w:ascii="Verdana" w:hAnsi="Verdana"/>
                <w:i/>
                <w:sz w:val="18"/>
                <w:szCs w:val="18"/>
              </w:rPr>
              <w:lastRenderedPageBreak/>
              <w:t>&lt;uw antwoord&gt;</w:t>
            </w:r>
          </w:p>
          <w:p w14:paraId="3389FB56" w14:textId="5C7A854D" w:rsidR="00ED0BCA" w:rsidRDefault="00CA4C3E" w:rsidP="00155ACF">
            <w:pPr>
              <w:pStyle w:val="INKStandaard"/>
              <w:rPr>
                <w:rFonts w:ascii="Verdana" w:hAnsi="Verdana"/>
                <w:i/>
                <w:sz w:val="18"/>
                <w:szCs w:val="18"/>
              </w:rPr>
            </w:pPr>
            <w:r>
              <w:rPr>
                <w:rFonts w:ascii="Verdana" w:hAnsi="Verdana"/>
                <w:i/>
                <w:sz w:val="18"/>
                <w:szCs w:val="18"/>
              </w:rPr>
              <w:t>10a.</w:t>
            </w:r>
          </w:p>
          <w:p w14:paraId="024FF4C7" w14:textId="77777777" w:rsidR="00CA4C3E" w:rsidRDefault="00CA4C3E" w:rsidP="00155ACF">
            <w:pPr>
              <w:pStyle w:val="INKStandaard"/>
              <w:rPr>
                <w:rFonts w:ascii="Verdana" w:hAnsi="Verdana"/>
                <w:i/>
                <w:sz w:val="18"/>
                <w:szCs w:val="18"/>
              </w:rPr>
            </w:pPr>
          </w:p>
          <w:p w14:paraId="2E9E2CB9" w14:textId="77777777" w:rsidR="00CA4C3E" w:rsidRDefault="00CA4C3E" w:rsidP="00155ACF">
            <w:pPr>
              <w:pStyle w:val="INKStandaard"/>
              <w:rPr>
                <w:rFonts w:ascii="Verdana" w:hAnsi="Verdana"/>
                <w:i/>
                <w:sz w:val="18"/>
                <w:szCs w:val="18"/>
              </w:rPr>
            </w:pPr>
            <w:r>
              <w:rPr>
                <w:rFonts w:ascii="Verdana" w:hAnsi="Verdana"/>
                <w:i/>
                <w:sz w:val="18"/>
                <w:szCs w:val="18"/>
              </w:rPr>
              <w:t>10b.</w:t>
            </w:r>
          </w:p>
          <w:p w14:paraId="4F7BEE67" w14:textId="77777777" w:rsidR="00ED0BCA" w:rsidRPr="004173E8" w:rsidRDefault="00ED0BCA" w:rsidP="00155ACF">
            <w:pPr>
              <w:pStyle w:val="INKStandaard"/>
              <w:rPr>
                <w:rFonts w:ascii="Verdana" w:hAnsi="Verdana"/>
                <w:i/>
                <w:sz w:val="18"/>
                <w:szCs w:val="18"/>
              </w:rPr>
            </w:pPr>
          </w:p>
        </w:tc>
      </w:tr>
      <w:tr w:rsidR="00F032FD" w:rsidRPr="004173E8" w14:paraId="7D17D535" w14:textId="77777777" w:rsidTr="00155ACF">
        <w:trPr>
          <w:trHeight w:val="255"/>
        </w:trPr>
        <w:tc>
          <w:tcPr>
            <w:tcW w:w="704" w:type="dxa"/>
            <w:noWrap/>
            <w:tcMar>
              <w:top w:w="17" w:type="dxa"/>
              <w:left w:w="17" w:type="dxa"/>
              <w:bottom w:w="0" w:type="dxa"/>
              <w:right w:w="17" w:type="dxa"/>
            </w:tcMar>
          </w:tcPr>
          <w:p w14:paraId="7FE2D5C1" w14:textId="2753FEC4" w:rsidR="00F032FD" w:rsidRPr="00304CC5" w:rsidRDefault="00F032FD" w:rsidP="00F032FD">
            <w:pPr>
              <w:pStyle w:val="INKStandaard"/>
              <w:rPr>
                <w:rFonts w:ascii="Verdana" w:hAnsi="Verdana"/>
                <w:sz w:val="18"/>
                <w:szCs w:val="18"/>
              </w:rPr>
            </w:pPr>
            <w:r w:rsidRPr="00304CC5">
              <w:rPr>
                <w:rFonts w:ascii="Verdana" w:hAnsi="Verdana"/>
                <w:sz w:val="18"/>
                <w:szCs w:val="18"/>
              </w:rPr>
              <w:t>1</w:t>
            </w:r>
            <w:r w:rsidR="00304CC5">
              <w:rPr>
                <w:rFonts w:ascii="Verdana" w:hAnsi="Verdana"/>
                <w:sz w:val="18"/>
                <w:szCs w:val="18"/>
              </w:rPr>
              <w:t>1</w:t>
            </w:r>
            <w:r w:rsidRPr="00304CC5">
              <w:rPr>
                <w:rFonts w:ascii="Verdana" w:hAnsi="Verdana"/>
                <w:sz w:val="18"/>
                <w:szCs w:val="18"/>
              </w:rPr>
              <w:t>.</w:t>
            </w:r>
          </w:p>
        </w:tc>
        <w:tc>
          <w:tcPr>
            <w:tcW w:w="8930" w:type="dxa"/>
          </w:tcPr>
          <w:p w14:paraId="3C2F4932" w14:textId="77777777" w:rsidR="00F032FD" w:rsidRPr="00304CC5" w:rsidRDefault="00F032FD" w:rsidP="00155ACF">
            <w:pPr>
              <w:pStyle w:val="INKStandaard"/>
              <w:rPr>
                <w:rFonts w:ascii="Verdana" w:hAnsi="Verdana"/>
                <w:sz w:val="18"/>
                <w:szCs w:val="18"/>
              </w:rPr>
            </w:pPr>
            <w:r w:rsidRPr="00304CC5">
              <w:rPr>
                <w:rFonts w:ascii="Verdana" w:hAnsi="Verdana"/>
                <w:sz w:val="18"/>
                <w:szCs w:val="18"/>
              </w:rPr>
              <w:t xml:space="preserve">Welke ontwikkelingen en innovaties ziet u in de markt </w:t>
            </w:r>
            <w:proofErr w:type="spellStart"/>
            <w:r w:rsidRPr="00304CC5">
              <w:rPr>
                <w:rFonts w:ascii="Verdana" w:hAnsi="Verdana"/>
                <w:sz w:val="18"/>
                <w:szCs w:val="18"/>
              </w:rPr>
              <w:t>tav</w:t>
            </w:r>
            <w:proofErr w:type="spellEnd"/>
            <w:r w:rsidRPr="00304CC5">
              <w:rPr>
                <w:rFonts w:ascii="Verdana" w:hAnsi="Verdana"/>
                <w:sz w:val="18"/>
                <w:szCs w:val="18"/>
              </w:rPr>
              <w:t xml:space="preserve"> Content Integratie Voorziening?</w:t>
            </w:r>
          </w:p>
        </w:tc>
      </w:tr>
      <w:tr w:rsidR="00F032FD" w:rsidRPr="004173E8" w14:paraId="4BB09E5E" w14:textId="77777777" w:rsidTr="00155ACF">
        <w:trPr>
          <w:trHeight w:val="255"/>
        </w:trPr>
        <w:tc>
          <w:tcPr>
            <w:tcW w:w="9634" w:type="dxa"/>
            <w:gridSpan w:val="2"/>
            <w:noWrap/>
            <w:tcMar>
              <w:top w:w="17" w:type="dxa"/>
              <w:left w:w="17" w:type="dxa"/>
              <w:bottom w:w="0" w:type="dxa"/>
              <w:right w:w="17" w:type="dxa"/>
            </w:tcMar>
          </w:tcPr>
          <w:p w14:paraId="4DC68A01" w14:textId="77777777" w:rsidR="00F032FD" w:rsidRPr="00304CC5" w:rsidRDefault="00F032FD" w:rsidP="00155ACF">
            <w:pPr>
              <w:pStyle w:val="INKStandaard"/>
              <w:rPr>
                <w:rFonts w:ascii="Verdana" w:hAnsi="Verdana"/>
                <w:i/>
                <w:sz w:val="18"/>
                <w:szCs w:val="18"/>
              </w:rPr>
            </w:pPr>
            <w:r w:rsidRPr="00304CC5">
              <w:rPr>
                <w:rFonts w:ascii="Verdana" w:hAnsi="Verdana"/>
                <w:i/>
                <w:sz w:val="18"/>
                <w:szCs w:val="18"/>
              </w:rPr>
              <w:t>&lt;uw antwoord&gt;</w:t>
            </w:r>
          </w:p>
          <w:p w14:paraId="54A9140A" w14:textId="77777777" w:rsidR="00F032FD" w:rsidRPr="00304CC5" w:rsidRDefault="00F032FD" w:rsidP="00155ACF">
            <w:pPr>
              <w:pStyle w:val="INKStandaard"/>
              <w:rPr>
                <w:rFonts w:ascii="Verdana" w:hAnsi="Verdana"/>
                <w:i/>
                <w:sz w:val="18"/>
                <w:szCs w:val="18"/>
              </w:rPr>
            </w:pPr>
          </w:p>
          <w:p w14:paraId="7572AF01" w14:textId="77777777" w:rsidR="00F032FD" w:rsidRPr="00304CC5" w:rsidRDefault="00F032FD" w:rsidP="00155ACF">
            <w:pPr>
              <w:pStyle w:val="INKStandaard"/>
              <w:rPr>
                <w:rFonts w:ascii="Verdana" w:hAnsi="Verdana"/>
                <w:i/>
                <w:sz w:val="18"/>
                <w:szCs w:val="18"/>
              </w:rPr>
            </w:pPr>
          </w:p>
        </w:tc>
      </w:tr>
      <w:tr w:rsidR="007235CF" w:rsidRPr="004173E8" w14:paraId="5E6B84AD" w14:textId="77777777" w:rsidTr="0075461B">
        <w:trPr>
          <w:trHeight w:val="255"/>
        </w:trPr>
        <w:tc>
          <w:tcPr>
            <w:tcW w:w="704" w:type="dxa"/>
            <w:noWrap/>
            <w:tcMar>
              <w:top w:w="17" w:type="dxa"/>
              <w:left w:w="17" w:type="dxa"/>
              <w:bottom w:w="0" w:type="dxa"/>
              <w:right w:w="17" w:type="dxa"/>
            </w:tcMar>
          </w:tcPr>
          <w:p w14:paraId="20C7606F" w14:textId="1F0F4BD0" w:rsidR="007235CF" w:rsidRPr="00304CC5" w:rsidRDefault="007235CF" w:rsidP="0075461B">
            <w:pPr>
              <w:pStyle w:val="INKStandaard"/>
              <w:rPr>
                <w:rFonts w:ascii="Verdana" w:hAnsi="Verdana"/>
                <w:sz w:val="18"/>
                <w:szCs w:val="18"/>
              </w:rPr>
            </w:pPr>
            <w:r w:rsidRPr="00304CC5">
              <w:rPr>
                <w:rFonts w:ascii="Verdana" w:hAnsi="Verdana"/>
                <w:sz w:val="18"/>
                <w:szCs w:val="18"/>
              </w:rPr>
              <w:t>1</w:t>
            </w:r>
            <w:r w:rsidR="00304CC5">
              <w:rPr>
                <w:rFonts w:ascii="Verdana" w:hAnsi="Verdana"/>
                <w:sz w:val="18"/>
                <w:szCs w:val="18"/>
              </w:rPr>
              <w:t>2</w:t>
            </w:r>
            <w:r w:rsidRPr="00304CC5">
              <w:rPr>
                <w:rFonts w:ascii="Verdana" w:hAnsi="Verdana"/>
                <w:sz w:val="18"/>
                <w:szCs w:val="18"/>
              </w:rPr>
              <w:t>.</w:t>
            </w:r>
          </w:p>
        </w:tc>
        <w:tc>
          <w:tcPr>
            <w:tcW w:w="8930" w:type="dxa"/>
          </w:tcPr>
          <w:p w14:paraId="1BCB398D" w14:textId="4BF7F84A" w:rsidR="007235CF" w:rsidRPr="00304CC5" w:rsidRDefault="007235CF" w:rsidP="007235CF">
            <w:pPr>
              <w:pStyle w:val="INKStandaard"/>
              <w:rPr>
                <w:rFonts w:ascii="Verdana" w:hAnsi="Verdana"/>
                <w:sz w:val="18"/>
                <w:szCs w:val="18"/>
              </w:rPr>
            </w:pPr>
            <w:r w:rsidRPr="00304CC5">
              <w:rPr>
                <w:rFonts w:ascii="Verdana" w:eastAsiaTheme="minorHAnsi" w:hAnsi="Verdana" w:cs="Calibri"/>
                <w:sz w:val="18"/>
                <w:szCs w:val="18"/>
              </w:rPr>
              <w:t xml:space="preserve">Kunt u als content integrator via een hyperlink realiseren dat gebruikers van content van Wolters Kluwer, </w:t>
            </w:r>
            <w:proofErr w:type="spellStart"/>
            <w:r w:rsidRPr="00304CC5">
              <w:rPr>
                <w:rFonts w:ascii="Verdana" w:eastAsiaTheme="minorHAnsi" w:hAnsi="Verdana" w:cs="Calibri"/>
                <w:sz w:val="18"/>
                <w:szCs w:val="18"/>
              </w:rPr>
              <w:t>Sdu</w:t>
            </w:r>
            <w:proofErr w:type="spellEnd"/>
            <w:r w:rsidRPr="00304CC5">
              <w:rPr>
                <w:rFonts w:ascii="Verdana" w:eastAsiaTheme="minorHAnsi" w:hAnsi="Verdana" w:cs="Calibri"/>
                <w:sz w:val="18"/>
                <w:szCs w:val="18"/>
              </w:rPr>
              <w:t xml:space="preserve"> of andere content aanbieders kunnen doorzoeken, raadplegen etc.?</w:t>
            </w:r>
          </w:p>
        </w:tc>
      </w:tr>
      <w:tr w:rsidR="007235CF" w:rsidRPr="004173E8" w14:paraId="164E611D" w14:textId="77777777" w:rsidTr="0075461B">
        <w:trPr>
          <w:trHeight w:val="255"/>
        </w:trPr>
        <w:tc>
          <w:tcPr>
            <w:tcW w:w="9634" w:type="dxa"/>
            <w:gridSpan w:val="2"/>
            <w:noWrap/>
            <w:tcMar>
              <w:top w:w="17" w:type="dxa"/>
              <w:left w:w="17" w:type="dxa"/>
              <w:bottom w:w="0" w:type="dxa"/>
              <w:right w:w="17" w:type="dxa"/>
            </w:tcMar>
          </w:tcPr>
          <w:p w14:paraId="5DCDD25D" w14:textId="77777777" w:rsidR="007235CF" w:rsidRPr="00304CC5" w:rsidRDefault="007235CF" w:rsidP="0075461B">
            <w:pPr>
              <w:pStyle w:val="INKStandaard"/>
              <w:rPr>
                <w:rFonts w:ascii="Verdana" w:hAnsi="Verdana"/>
                <w:i/>
                <w:sz w:val="18"/>
                <w:szCs w:val="18"/>
              </w:rPr>
            </w:pPr>
            <w:r w:rsidRPr="00304CC5">
              <w:rPr>
                <w:rFonts w:ascii="Verdana" w:hAnsi="Verdana"/>
                <w:i/>
                <w:sz w:val="18"/>
                <w:szCs w:val="18"/>
              </w:rPr>
              <w:t>&lt;uw antwoord&gt;</w:t>
            </w:r>
          </w:p>
          <w:p w14:paraId="3C0C1ABE" w14:textId="77777777" w:rsidR="007235CF" w:rsidRPr="00304CC5" w:rsidRDefault="007235CF" w:rsidP="0075461B">
            <w:pPr>
              <w:pStyle w:val="INKStandaard"/>
              <w:rPr>
                <w:rFonts w:ascii="Verdana" w:hAnsi="Verdana"/>
                <w:i/>
                <w:sz w:val="18"/>
                <w:szCs w:val="18"/>
              </w:rPr>
            </w:pPr>
          </w:p>
          <w:p w14:paraId="376AC683" w14:textId="77777777" w:rsidR="007235CF" w:rsidRPr="00304CC5" w:rsidRDefault="007235CF" w:rsidP="0075461B">
            <w:pPr>
              <w:pStyle w:val="INKStandaard"/>
              <w:rPr>
                <w:rFonts w:ascii="Verdana" w:hAnsi="Verdana"/>
                <w:i/>
                <w:sz w:val="18"/>
                <w:szCs w:val="18"/>
              </w:rPr>
            </w:pPr>
          </w:p>
        </w:tc>
      </w:tr>
      <w:tr w:rsidR="007235CF" w:rsidRPr="004173E8" w14:paraId="22C4EBB9" w14:textId="77777777" w:rsidTr="0075461B">
        <w:trPr>
          <w:trHeight w:val="255"/>
        </w:trPr>
        <w:tc>
          <w:tcPr>
            <w:tcW w:w="704" w:type="dxa"/>
            <w:noWrap/>
            <w:tcMar>
              <w:top w:w="17" w:type="dxa"/>
              <w:left w:w="17" w:type="dxa"/>
              <w:bottom w:w="0" w:type="dxa"/>
              <w:right w:w="17" w:type="dxa"/>
            </w:tcMar>
          </w:tcPr>
          <w:p w14:paraId="6BECFD51" w14:textId="3F7A45A9" w:rsidR="007235CF" w:rsidRPr="00304CC5" w:rsidRDefault="007235CF" w:rsidP="0075461B">
            <w:pPr>
              <w:pStyle w:val="INKStandaard"/>
              <w:rPr>
                <w:rFonts w:ascii="Verdana" w:hAnsi="Verdana"/>
                <w:sz w:val="18"/>
                <w:szCs w:val="18"/>
              </w:rPr>
            </w:pPr>
            <w:r w:rsidRPr="00304CC5">
              <w:rPr>
                <w:rFonts w:ascii="Verdana" w:hAnsi="Verdana"/>
                <w:sz w:val="18"/>
                <w:szCs w:val="18"/>
              </w:rPr>
              <w:t>1</w:t>
            </w:r>
            <w:r w:rsidR="000D72F4">
              <w:rPr>
                <w:rFonts w:ascii="Verdana" w:hAnsi="Verdana"/>
                <w:sz w:val="18"/>
                <w:szCs w:val="18"/>
              </w:rPr>
              <w:t>3</w:t>
            </w:r>
            <w:r w:rsidRPr="00304CC5">
              <w:rPr>
                <w:rFonts w:ascii="Verdana" w:hAnsi="Verdana"/>
                <w:sz w:val="18"/>
                <w:szCs w:val="18"/>
              </w:rPr>
              <w:t>.</w:t>
            </w:r>
          </w:p>
        </w:tc>
        <w:tc>
          <w:tcPr>
            <w:tcW w:w="8930" w:type="dxa"/>
          </w:tcPr>
          <w:p w14:paraId="7DBEFB8A" w14:textId="2ED20678" w:rsidR="007235CF" w:rsidRPr="00304CC5" w:rsidRDefault="007235CF" w:rsidP="0075461B">
            <w:pPr>
              <w:pStyle w:val="INKStandaard"/>
              <w:rPr>
                <w:rFonts w:ascii="Verdana" w:hAnsi="Verdana"/>
                <w:sz w:val="18"/>
                <w:szCs w:val="18"/>
              </w:rPr>
            </w:pPr>
            <w:r w:rsidRPr="00304CC5">
              <w:rPr>
                <w:rFonts w:ascii="Verdana" w:eastAsiaTheme="minorHAnsi" w:hAnsi="Verdana" w:cs="Calibri"/>
                <w:sz w:val="18"/>
                <w:szCs w:val="18"/>
              </w:rPr>
              <w:t>Welke aanvullende afspraken, zoals doorberekenen van de kosten, zijn hiervoor dan nodig?</w:t>
            </w:r>
          </w:p>
        </w:tc>
      </w:tr>
      <w:tr w:rsidR="007235CF" w:rsidRPr="004173E8" w14:paraId="19CE32C7" w14:textId="77777777" w:rsidTr="0075461B">
        <w:trPr>
          <w:trHeight w:val="255"/>
        </w:trPr>
        <w:tc>
          <w:tcPr>
            <w:tcW w:w="9634" w:type="dxa"/>
            <w:gridSpan w:val="2"/>
            <w:noWrap/>
            <w:tcMar>
              <w:top w:w="17" w:type="dxa"/>
              <w:left w:w="17" w:type="dxa"/>
              <w:bottom w:w="0" w:type="dxa"/>
              <w:right w:w="17" w:type="dxa"/>
            </w:tcMar>
          </w:tcPr>
          <w:p w14:paraId="7793E528" w14:textId="77777777" w:rsidR="007235CF" w:rsidRPr="00304CC5" w:rsidRDefault="007235CF" w:rsidP="0075461B">
            <w:pPr>
              <w:pStyle w:val="INKStandaard"/>
              <w:rPr>
                <w:rFonts w:ascii="Verdana" w:hAnsi="Verdana"/>
                <w:i/>
                <w:sz w:val="18"/>
                <w:szCs w:val="18"/>
              </w:rPr>
            </w:pPr>
            <w:r w:rsidRPr="00304CC5">
              <w:rPr>
                <w:rFonts w:ascii="Verdana" w:hAnsi="Verdana"/>
                <w:i/>
                <w:sz w:val="18"/>
                <w:szCs w:val="18"/>
              </w:rPr>
              <w:t>&lt;uw antwoord&gt;</w:t>
            </w:r>
          </w:p>
          <w:p w14:paraId="7FCB1E46" w14:textId="77777777" w:rsidR="007235CF" w:rsidRPr="00304CC5" w:rsidRDefault="007235CF" w:rsidP="0075461B">
            <w:pPr>
              <w:pStyle w:val="INKStandaard"/>
              <w:rPr>
                <w:rFonts w:ascii="Verdana" w:hAnsi="Verdana"/>
                <w:i/>
                <w:sz w:val="18"/>
                <w:szCs w:val="18"/>
              </w:rPr>
            </w:pPr>
          </w:p>
          <w:p w14:paraId="2E554F41" w14:textId="77777777" w:rsidR="007235CF" w:rsidRPr="00304CC5" w:rsidRDefault="007235CF" w:rsidP="0075461B">
            <w:pPr>
              <w:pStyle w:val="INKStandaard"/>
              <w:rPr>
                <w:rFonts w:ascii="Verdana" w:hAnsi="Verdana"/>
                <w:i/>
                <w:sz w:val="18"/>
                <w:szCs w:val="18"/>
              </w:rPr>
            </w:pPr>
          </w:p>
        </w:tc>
      </w:tr>
      <w:tr w:rsidR="007235CF" w:rsidRPr="004173E8" w14:paraId="705B0DA6" w14:textId="77777777" w:rsidTr="0075461B">
        <w:trPr>
          <w:trHeight w:val="255"/>
        </w:trPr>
        <w:tc>
          <w:tcPr>
            <w:tcW w:w="704" w:type="dxa"/>
            <w:noWrap/>
            <w:tcMar>
              <w:top w:w="17" w:type="dxa"/>
              <w:left w:w="17" w:type="dxa"/>
              <w:bottom w:w="0" w:type="dxa"/>
              <w:right w:w="17" w:type="dxa"/>
            </w:tcMar>
          </w:tcPr>
          <w:p w14:paraId="05AA7F45" w14:textId="3A3FCDB6" w:rsidR="007235CF" w:rsidRPr="001B18AF" w:rsidRDefault="007235CF" w:rsidP="0075461B">
            <w:pPr>
              <w:pStyle w:val="INKStandaard"/>
              <w:rPr>
                <w:rFonts w:ascii="Verdana" w:hAnsi="Verdana"/>
                <w:sz w:val="18"/>
                <w:szCs w:val="18"/>
              </w:rPr>
            </w:pPr>
            <w:r w:rsidRPr="001B18AF">
              <w:rPr>
                <w:rFonts w:ascii="Verdana" w:hAnsi="Verdana"/>
                <w:sz w:val="18"/>
                <w:szCs w:val="18"/>
              </w:rPr>
              <w:t>1</w:t>
            </w:r>
            <w:r w:rsidR="000D72F4">
              <w:rPr>
                <w:rFonts w:ascii="Verdana" w:hAnsi="Verdana"/>
                <w:sz w:val="18"/>
                <w:szCs w:val="18"/>
              </w:rPr>
              <w:t>4</w:t>
            </w:r>
            <w:r w:rsidRPr="001B18AF">
              <w:rPr>
                <w:rFonts w:ascii="Verdana" w:hAnsi="Verdana"/>
                <w:sz w:val="18"/>
                <w:szCs w:val="18"/>
              </w:rPr>
              <w:t>.</w:t>
            </w:r>
          </w:p>
        </w:tc>
        <w:tc>
          <w:tcPr>
            <w:tcW w:w="8930" w:type="dxa"/>
          </w:tcPr>
          <w:p w14:paraId="78E12526" w14:textId="62BDC35F" w:rsidR="007235CF" w:rsidRPr="00304CC5" w:rsidRDefault="001B18AF" w:rsidP="004D7F6E">
            <w:pPr>
              <w:pStyle w:val="INKStandaard"/>
              <w:rPr>
                <w:rFonts w:ascii="Verdana" w:hAnsi="Verdana"/>
                <w:sz w:val="18"/>
                <w:szCs w:val="18"/>
                <w:highlight w:val="yellow"/>
              </w:rPr>
            </w:pPr>
            <w:r w:rsidRPr="001B18AF">
              <w:rPr>
                <w:rFonts w:ascii="Verdana" w:hAnsi="Verdana"/>
                <w:sz w:val="18"/>
                <w:szCs w:val="18"/>
              </w:rPr>
              <w:t>Bij welke grote klanten functioneert uw Content Integratie Voorziening?</w:t>
            </w:r>
          </w:p>
        </w:tc>
      </w:tr>
      <w:tr w:rsidR="007235CF" w:rsidRPr="004173E8" w14:paraId="2AE3D756" w14:textId="77777777" w:rsidTr="0075461B">
        <w:trPr>
          <w:trHeight w:val="255"/>
        </w:trPr>
        <w:tc>
          <w:tcPr>
            <w:tcW w:w="9634" w:type="dxa"/>
            <w:gridSpan w:val="2"/>
            <w:noWrap/>
            <w:tcMar>
              <w:top w:w="17" w:type="dxa"/>
              <w:left w:w="17" w:type="dxa"/>
              <w:bottom w:w="0" w:type="dxa"/>
              <w:right w:w="17" w:type="dxa"/>
            </w:tcMar>
          </w:tcPr>
          <w:p w14:paraId="70279A67" w14:textId="77777777" w:rsidR="007235CF" w:rsidRPr="001B18AF" w:rsidRDefault="007235CF" w:rsidP="0075461B">
            <w:pPr>
              <w:pStyle w:val="INKStandaard"/>
              <w:rPr>
                <w:rFonts w:ascii="Verdana" w:hAnsi="Verdana"/>
                <w:i/>
                <w:sz w:val="18"/>
                <w:szCs w:val="18"/>
              </w:rPr>
            </w:pPr>
            <w:r w:rsidRPr="001B18AF">
              <w:rPr>
                <w:rFonts w:ascii="Verdana" w:hAnsi="Verdana"/>
                <w:i/>
                <w:sz w:val="18"/>
                <w:szCs w:val="18"/>
              </w:rPr>
              <w:t>&lt;uw antwoord&gt;</w:t>
            </w:r>
          </w:p>
          <w:p w14:paraId="3A5B606C" w14:textId="77777777" w:rsidR="007235CF" w:rsidRPr="001B18AF" w:rsidRDefault="007235CF" w:rsidP="0075461B">
            <w:pPr>
              <w:pStyle w:val="INKStandaard"/>
              <w:rPr>
                <w:rFonts w:ascii="Verdana" w:hAnsi="Verdana"/>
                <w:i/>
                <w:sz w:val="18"/>
                <w:szCs w:val="18"/>
              </w:rPr>
            </w:pPr>
          </w:p>
          <w:p w14:paraId="5E8EE493" w14:textId="77777777" w:rsidR="007235CF" w:rsidRPr="001B18AF" w:rsidRDefault="007235CF" w:rsidP="0075461B">
            <w:pPr>
              <w:pStyle w:val="INKStandaard"/>
              <w:rPr>
                <w:rFonts w:ascii="Verdana" w:hAnsi="Verdana"/>
                <w:i/>
                <w:sz w:val="18"/>
                <w:szCs w:val="18"/>
              </w:rPr>
            </w:pPr>
          </w:p>
        </w:tc>
      </w:tr>
    </w:tbl>
    <w:p w14:paraId="6152E008" w14:textId="77777777" w:rsidR="007235CF" w:rsidRDefault="007235CF" w:rsidP="005071D3">
      <w:pPr>
        <w:pStyle w:val="INKStandaard"/>
        <w:rPr>
          <w:rFonts w:ascii="Verdana" w:hAnsi="Verdana"/>
          <w:sz w:val="18"/>
          <w:szCs w:val="18"/>
        </w:rPr>
      </w:pPr>
    </w:p>
    <w:p w14:paraId="436974C3" w14:textId="77777777" w:rsidR="007235CF" w:rsidRDefault="007235CF" w:rsidP="005071D3">
      <w:pPr>
        <w:pStyle w:val="INKStandaard"/>
        <w:rPr>
          <w:rFonts w:ascii="Verdana" w:hAnsi="Verdana"/>
          <w:sz w:val="18"/>
          <w:szCs w:val="18"/>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634"/>
      </w:tblGrid>
      <w:tr w:rsidR="00BA31D7" w:rsidRPr="004173E8" w14:paraId="4FE7B4A4" w14:textId="77777777" w:rsidTr="0008160D">
        <w:trPr>
          <w:trHeight w:val="255"/>
        </w:trPr>
        <w:tc>
          <w:tcPr>
            <w:tcW w:w="9634" w:type="dxa"/>
            <w:shd w:val="clear" w:color="auto" w:fill="548DD4" w:themeFill="text2" w:themeFillTint="99"/>
            <w:noWrap/>
            <w:tcMar>
              <w:top w:w="17" w:type="dxa"/>
              <w:left w:w="17" w:type="dxa"/>
              <w:bottom w:w="0" w:type="dxa"/>
              <w:right w:w="17" w:type="dxa"/>
            </w:tcMar>
          </w:tcPr>
          <w:p w14:paraId="74CF4DC7" w14:textId="58E17D27" w:rsidR="00BA31D7" w:rsidRPr="004173E8" w:rsidRDefault="00115071" w:rsidP="0008160D">
            <w:pPr>
              <w:pStyle w:val="INKStandaard"/>
              <w:numPr>
                <w:ilvl w:val="0"/>
                <w:numId w:val="19"/>
              </w:numPr>
              <w:rPr>
                <w:rFonts w:ascii="Verdana" w:hAnsi="Verdana"/>
                <w:sz w:val="18"/>
                <w:szCs w:val="18"/>
              </w:rPr>
            </w:pPr>
            <w:r w:rsidRPr="004173E8">
              <w:rPr>
                <w:rFonts w:ascii="Verdana" w:hAnsi="Verdana"/>
                <w:b/>
                <w:sz w:val="18"/>
                <w:szCs w:val="18"/>
              </w:rPr>
              <w:t>Vrije inbreng</w:t>
            </w:r>
            <w:r w:rsidR="0008160D">
              <w:rPr>
                <w:rFonts w:ascii="Verdana" w:hAnsi="Verdana"/>
                <w:b/>
                <w:sz w:val="18"/>
                <w:szCs w:val="18"/>
              </w:rPr>
              <w:t xml:space="preserve"> en ruimte voor advies</w:t>
            </w:r>
          </w:p>
        </w:tc>
      </w:tr>
      <w:tr w:rsidR="0008160D" w:rsidRPr="004173E8" w14:paraId="57C9933E" w14:textId="77777777" w:rsidTr="0008160D">
        <w:trPr>
          <w:trHeight w:val="255"/>
        </w:trPr>
        <w:tc>
          <w:tcPr>
            <w:tcW w:w="9634" w:type="dxa"/>
            <w:noWrap/>
            <w:tcMar>
              <w:top w:w="17" w:type="dxa"/>
              <w:left w:w="17" w:type="dxa"/>
              <w:bottom w:w="0" w:type="dxa"/>
              <w:right w:w="17" w:type="dxa"/>
            </w:tcMar>
          </w:tcPr>
          <w:p w14:paraId="67C58A63" w14:textId="41B0D3D3" w:rsidR="0008160D" w:rsidRDefault="0008160D" w:rsidP="0008160D">
            <w:pPr>
              <w:pStyle w:val="INKStandaard"/>
              <w:rPr>
                <w:rFonts w:ascii="Verdana" w:hAnsi="Verdana"/>
                <w:sz w:val="18"/>
                <w:szCs w:val="18"/>
              </w:rPr>
            </w:pPr>
            <w:r>
              <w:rPr>
                <w:rFonts w:ascii="Verdana" w:hAnsi="Verdana"/>
                <w:sz w:val="18"/>
                <w:szCs w:val="18"/>
              </w:rPr>
              <w:t>Zijn er nog andere dingen die u ons wil meegeven</w:t>
            </w:r>
            <w:r w:rsidR="0077014A">
              <w:rPr>
                <w:rFonts w:ascii="Verdana" w:hAnsi="Verdana"/>
                <w:sz w:val="18"/>
                <w:szCs w:val="18"/>
              </w:rPr>
              <w:t xml:space="preserve"> en niet aan de orde zijn geweest</w:t>
            </w:r>
            <w:r>
              <w:rPr>
                <w:rFonts w:ascii="Verdana" w:hAnsi="Verdana"/>
                <w:sz w:val="18"/>
                <w:szCs w:val="18"/>
              </w:rPr>
              <w:t>?</w:t>
            </w:r>
          </w:p>
          <w:p w14:paraId="18FDB305" w14:textId="0884BF40" w:rsidR="0008160D" w:rsidRPr="004173E8" w:rsidRDefault="0008160D" w:rsidP="0008160D">
            <w:pPr>
              <w:pStyle w:val="INKStandaard"/>
              <w:rPr>
                <w:rFonts w:ascii="Verdana" w:hAnsi="Verdana"/>
                <w:sz w:val="18"/>
                <w:szCs w:val="18"/>
              </w:rPr>
            </w:pPr>
          </w:p>
        </w:tc>
      </w:tr>
      <w:tr w:rsidR="00BA31D7" w:rsidRPr="004173E8" w14:paraId="5F6A7D7C" w14:textId="77777777" w:rsidTr="0008160D">
        <w:trPr>
          <w:trHeight w:val="255"/>
        </w:trPr>
        <w:tc>
          <w:tcPr>
            <w:tcW w:w="9634" w:type="dxa"/>
            <w:noWrap/>
            <w:tcMar>
              <w:top w:w="17" w:type="dxa"/>
              <w:left w:w="17" w:type="dxa"/>
              <w:bottom w:w="0" w:type="dxa"/>
              <w:right w:w="17" w:type="dxa"/>
            </w:tcMar>
          </w:tcPr>
          <w:p w14:paraId="6B2295DA" w14:textId="44A533AA" w:rsidR="00BA31D7" w:rsidRPr="00F032FD" w:rsidRDefault="00BA31D7" w:rsidP="005071D3">
            <w:pPr>
              <w:pStyle w:val="INKStandaard"/>
              <w:rPr>
                <w:rFonts w:ascii="Verdana" w:hAnsi="Verdana"/>
                <w:i/>
                <w:sz w:val="18"/>
                <w:szCs w:val="18"/>
              </w:rPr>
            </w:pPr>
            <w:r w:rsidRPr="00F032FD">
              <w:rPr>
                <w:rFonts w:ascii="Verdana" w:hAnsi="Verdana"/>
                <w:i/>
                <w:sz w:val="18"/>
                <w:szCs w:val="18"/>
              </w:rPr>
              <w:t>&lt;</w:t>
            </w:r>
            <w:r w:rsidR="00115071" w:rsidRPr="00F032FD">
              <w:rPr>
                <w:rFonts w:ascii="Verdana" w:hAnsi="Verdana"/>
                <w:i/>
                <w:sz w:val="18"/>
                <w:szCs w:val="18"/>
              </w:rPr>
              <w:t>uw antwoord</w:t>
            </w:r>
            <w:r w:rsidRPr="00F032FD">
              <w:rPr>
                <w:rFonts w:ascii="Verdana" w:hAnsi="Verdana"/>
                <w:i/>
                <w:sz w:val="18"/>
                <w:szCs w:val="18"/>
              </w:rPr>
              <w:t>&gt;</w:t>
            </w:r>
          </w:p>
          <w:p w14:paraId="28DBAE5A" w14:textId="77777777" w:rsidR="00BA31D7" w:rsidRDefault="00BA31D7" w:rsidP="005071D3">
            <w:pPr>
              <w:pStyle w:val="INKStandaard"/>
              <w:rPr>
                <w:rFonts w:ascii="Verdana" w:hAnsi="Verdana"/>
                <w:sz w:val="18"/>
                <w:szCs w:val="18"/>
              </w:rPr>
            </w:pPr>
          </w:p>
          <w:p w14:paraId="30F4A832" w14:textId="77777777" w:rsidR="003664E7" w:rsidRPr="004173E8" w:rsidRDefault="003664E7" w:rsidP="005071D3">
            <w:pPr>
              <w:pStyle w:val="INKStandaard"/>
              <w:rPr>
                <w:rFonts w:ascii="Verdana" w:hAnsi="Verdana"/>
                <w:sz w:val="18"/>
                <w:szCs w:val="18"/>
              </w:rPr>
            </w:pPr>
          </w:p>
          <w:p w14:paraId="4C3D1C10" w14:textId="77777777" w:rsidR="00BA31D7" w:rsidRPr="004173E8" w:rsidRDefault="00BA31D7" w:rsidP="005071D3">
            <w:pPr>
              <w:pStyle w:val="INKStandaard"/>
              <w:rPr>
                <w:rFonts w:ascii="Verdana" w:hAnsi="Verdana"/>
                <w:sz w:val="18"/>
                <w:szCs w:val="18"/>
              </w:rPr>
            </w:pPr>
          </w:p>
        </w:tc>
      </w:tr>
    </w:tbl>
    <w:p w14:paraId="1D7FCE6D" w14:textId="77777777" w:rsidR="00104355" w:rsidRPr="00836FD3" w:rsidRDefault="00104355" w:rsidP="005071D3">
      <w:pPr>
        <w:pStyle w:val="INKStandaard"/>
      </w:pPr>
    </w:p>
    <w:sectPr w:rsidR="00104355" w:rsidRPr="00836FD3" w:rsidSect="003664E7">
      <w:headerReference w:type="default" r:id="rId14"/>
      <w:footerReference w:type="default" r:id="rId15"/>
      <w:pgSz w:w="11906" w:h="16838"/>
      <w:pgMar w:top="1418" w:right="991" w:bottom="1134" w:left="1418" w:header="709" w:footer="709"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82960A" w16cex:dateUtc="2022-07-20T12:56:00Z"/>
  <w16cex:commentExtensible w16cex:durableId="26829737" w16cex:dateUtc="2022-07-20T13:01:00Z"/>
  <w16cex:commentExtensible w16cex:durableId="2682979B" w16cex:dateUtc="2022-07-20T13:0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2CB8BBB" w16cid:durableId="2682960A"/>
  <w16cid:commentId w16cid:paraId="2CB8BEDB" w16cid:durableId="26829737"/>
  <w16cid:commentId w16cid:paraId="62FA5444" w16cid:durableId="2682979B"/>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8CC0AA" w14:textId="77777777" w:rsidR="0007361E" w:rsidRDefault="0007361E" w:rsidP="00BE26F5">
      <w:pPr>
        <w:spacing w:line="240" w:lineRule="auto"/>
      </w:pPr>
      <w:r>
        <w:separator/>
      </w:r>
    </w:p>
  </w:endnote>
  <w:endnote w:type="continuationSeparator" w:id="0">
    <w:p w14:paraId="27FE7049" w14:textId="77777777" w:rsidR="0007361E" w:rsidRDefault="0007361E" w:rsidP="00BE26F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FCC A+ Univers">
    <w:altName w:val="Arial"/>
    <w:panose1 w:val="00000000000000000000"/>
    <w:charset w:val="00"/>
    <w:family w:val="swiss"/>
    <w:notTrueType/>
    <w:pitch w:val="default"/>
    <w:sig w:usb0="00000003" w:usb1="00000000" w:usb2="00000000" w:usb3="00000000" w:csb0="00000001" w:csb1="00000000"/>
  </w:font>
  <w:font w:name="Helv">
    <w:panose1 w:val="020B0604020202030204"/>
    <w:charset w:val="00"/>
    <w:family w:val="swiss"/>
    <w:notTrueType/>
    <w:pitch w:val="variable"/>
    <w:sig w:usb0="00000003" w:usb1="00000000" w:usb2="00000000" w:usb3="00000000" w:csb0="00000001" w:csb1="00000000"/>
  </w:font>
  <w:font w:name="DejaVu Sans">
    <w:panose1 w:val="020B0603030804020204"/>
    <w:charset w:val="00"/>
    <w:family w:val="swiss"/>
    <w:pitch w:val="variable"/>
    <w:sig w:usb0="E7002EFF" w:usb1="D200FDFF" w:usb2="0A246029" w:usb3="00000000" w:csb0="000001FF" w:csb1="00000000"/>
  </w:font>
  <w:font w:name="RijksoverheidSansHeading">
    <w:panose1 w:val="00000000000000000000"/>
    <w:charset w:val="00"/>
    <w:family w:val="swiss"/>
    <w:notTrueType/>
    <w:pitch w:val="variable"/>
    <w:sig w:usb0="00000087" w:usb1="00000001" w:usb2="00000000" w:usb3="00000000" w:csb0="0000009B"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8"/>
      </w:rPr>
      <w:id w:val="-1365128572"/>
      <w:docPartObj>
        <w:docPartGallery w:val="Page Numbers (Bottom of Page)"/>
        <w:docPartUnique/>
      </w:docPartObj>
    </w:sdtPr>
    <w:sdtEndPr/>
    <w:sdtContent>
      <w:sdt>
        <w:sdtPr>
          <w:rPr>
            <w:sz w:val="18"/>
          </w:rPr>
          <w:id w:val="-1769616900"/>
          <w:docPartObj>
            <w:docPartGallery w:val="Page Numbers (Top of Page)"/>
            <w:docPartUnique/>
          </w:docPartObj>
        </w:sdtPr>
        <w:sdtEndPr/>
        <w:sdtContent>
          <w:p w14:paraId="600341D4" w14:textId="64421CA2" w:rsidR="00CD48DE" w:rsidRPr="00CD48DE" w:rsidRDefault="00CD48DE">
            <w:pPr>
              <w:pStyle w:val="Voettekst"/>
              <w:jc w:val="right"/>
              <w:rPr>
                <w:sz w:val="18"/>
              </w:rPr>
            </w:pPr>
            <w:r w:rsidRPr="00CD48DE">
              <w:rPr>
                <w:rFonts w:ascii="Verdana" w:hAnsi="Verdana"/>
                <w:sz w:val="16"/>
                <w:szCs w:val="18"/>
              </w:rPr>
              <w:t xml:space="preserve">Pagina </w:t>
            </w:r>
            <w:r w:rsidRPr="00CD48DE">
              <w:rPr>
                <w:rFonts w:ascii="Verdana" w:hAnsi="Verdana"/>
                <w:bCs/>
                <w:sz w:val="16"/>
                <w:szCs w:val="18"/>
              </w:rPr>
              <w:fldChar w:fldCharType="begin"/>
            </w:r>
            <w:r w:rsidRPr="00CD48DE">
              <w:rPr>
                <w:rFonts w:ascii="Verdana" w:hAnsi="Verdana"/>
                <w:bCs/>
                <w:sz w:val="16"/>
                <w:szCs w:val="18"/>
              </w:rPr>
              <w:instrText>PAGE</w:instrText>
            </w:r>
            <w:r w:rsidRPr="00CD48DE">
              <w:rPr>
                <w:rFonts w:ascii="Verdana" w:hAnsi="Verdana"/>
                <w:bCs/>
                <w:sz w:val="16"/>
                <w:szCs w:val="18"/>
              </w:rPr>
              <w:fldChar w:fldCharType="separate"/>
            </w:r>
            <w:r w:rsidR="00222BA2">
              <w:rPr>
                <w:rFonts w:ascii="Verdana" w:hAnsi="Verdana"/>
                <w:bCs/>
                <w:noProof/>
                <w:sz w:val="16"/>
                <w:szCs w:val="18"/>
              </w:rPr>
              <w:t>7</w:t>
            </w:r>
            <w:r w:rsidRPr="00CD48DE">
              <w:rPr>
                <w:rFonts w:ascii="Verdana" w:hAnsi="Verdana"/>
                <w:bCs/>
                <w:sz w:val="16"/>
                <w:szCs w:val="18"/>
              </w:rPr>
              <w:fldChar w:fldCharType="end"/>
            </w:r>
            <w:r w:rsidRPr="00CD48DE">
              <w:rPr>
                <w:rFonts w:ascii="Verdana" w:hAnsi="Verdana"/>
                <w:sz w:val="16"/>
                <w:szCs w:val="18"/>
              </w:rPr>
              <w:t xml:space="preserve"> van </w:t>
            </w:r>
            <w:r w:rsidRPr="00CD48DE">
              <w:rPr>
                <w:rFonts w:ascii="Verdana" w:hAnsi="Verdana"/>
                <w:bCs/>
                <w:sz w:val="16"/>
                <w:szCs w:val="18"/>
              </w:rPr>
              <w:fldChar w:fldCharType="begin"/>
            </w:r>
            <w:r w:rsidRPr="00CD48DE">
              <w:rPr>
                <w:rFonts w:ascii="Verdana" w:hAnsi="Verdana"/>
                <w:bCs/>
                <w:sz w:val="16"/>
                <w:szCs w:val="18"/>
              </w:rPr>
              <w:instrText>NUMPAGES</w:instrText>
            </w:r>
            <w:r w:rsidRPr="00CD48DE">
              <w:rPr>
                <w:rFonts w:ascii="Verdana" w:hAnsi="Verdana"/>
                <w:bCs/>
                <w:sz w:val="16"/>
                <w:szCs w:val="18"/>
              </w:rPr>
              <w:fldChar w:fldCharType="separate"/>
            </w:r>
            <w:r w:rsidR="00222BA2">
              <w:rPr>
                <w:rFonts w:ascii="Verdana" w:hAnsi="Verdana"/>
                <w:bCs/>
                <w:noProof/>
                <w:sz w:val="16"/>
                <w:szCs w:val="18"/>
              </w:rPr>
              <w:t>7</w:t>
            </w:r>
            <w:r w:rsidRPr="00CD48DE">
              <w:rPr>
                <w:rFonts w:ascii="Verdana" w:hAnsi="Verdana"/>
                <w:bCs/>
                <w:sz w:val="16"/>
                <w:szCs w:val="18"/>
              </w:rPr>
              <w:fldChar w:fldCharType="end"/>
            </w:r>
          </w:p>
        </w:sdtContent>
      </w:sdt>
    </w:sdtContent>
  </w:sdt>
  <w:p w14:paraId="74C013F1" w14:textId="77777777" w:rsidR="00CD48DE" w:rsidRDefault="00CD48DE">
    <w:pPr>
      <w:pStyle w:val="Voetteks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8CEE31" w14:textId="77777777" w:rsidR="0007361E" w:rsidRDefault="0007361E" w:rsidP="00BE26F5">
      <w:pPr>
        <w:spacing w:line="240" w:lineRule="auto"/>
      </w:pPr>
      <w:r>
        <w:separator/>
      </w:r>
    </w:p>
  </w:footnote>
  <w:footnote w:type="continuationSeparator" w:id="0">
    <w:p w14:paraId="6F0CD106" w14:textId="77777777" w:rsidR="0007361E" w:rsidRDefault="0007361E" w:rsidP="00BE26F5">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DCD016" w14:textId="40D303FA" w:rsidR="00BE26F5" w:rsidRPr="00BE26F5" w:rsidRDefault="00BE26F5" w:rsidP="000A6B37">
    <w:pPr>
      <w:pStyle w:val="Koptekst"/>
      <w:pBdr>
        <w:bottom w:val="single" w:sz="4" w:space="1" w:color="auto"/>
      </w:pBdr>
      <w:tabs>
        <w:tab w:val="clear" w:pos="4536"/>
        <w:tab w:val="center" w:pos="4962"/>
      </w:tabs>
      <w:rPr>
        <w:rFonts w:ascii="Verdana" w:hAnsi="Verdana" w:cs="Arial"/>
        <w:sz w:val="16"/>
        <w:szCs w:val="16"/>
      </w:rPr>
    </w:pPr>
    <w:bookmarkStart w:id="1" w:name="_Toc454967066"/>
    <w:r w:rsidRPr="00331F58">
      <w:rPr>
        <w:rFonts w:ascii="Verdana" w:hAnsi="Verdana" w:cs="Arial"/>
        <w:sz w:val="16"/>
        <w:szCs w:val="16"/>
      </w:rPr>
      <w:t>Ma</w:t>
    </w:r>
    <w:r>
      <w:rPr>
        <w:rFonts w:ascii="Verdana" w:hAnsi="Verdana" w:cs="Arial"/>
        <w:sz w:val="16"/>
        <w:szCs w:val="16"/>
      </w:rPr>
      <w:t>r</w:t>
    </w:r>
    <w:r w:rsidRPr="00331F58">
      <w:rPr>
        <w:rFonts w:ascii="Verdana" w:hAnsi="Verdana" w:cs="Arial"/>
        <w:sz w:val="16"/>
        <w:szCs w:val="16"/>
      </w:rPr>
      <w:t>ktconsult</w:t>
    </w:r>
    <w:r w:rsidR="007B7D51">
      <w:rPr>
        <w:rFonts w:ascii="Verdana" w:hAnsi="Verdana" w:cs="Arial"/>
        <w:sz w:val="16"/>
        <w:szCs w:val="16"/>
      </w:rPr>
      <w:t>atie</w:t>
    </w:r>
    <w:r w:rsidR="00935E59">
      <w:rPr>
        <w:rFonts w:ascii="Verdana" w:hAnsi="Verdana" w:cs="Arial"/>
        <w:sz w:val="16"/>
        <w:szCs w:val="16"/>
      </w:rPr>
      <w:t>:</w:t>
    </w:r>
    <w:r w:rsidR="007B7D51">
      <w:rPr>
        <w:rFonts w:ascii="Verdana" w:hAnsi="Verdana" w:cs="Arial"/>
        <w:sz w:val="16"/>
        <w:szCs w:val="16"/>
      </w:rPr>
      <w:t xml:space="preserve"> Content Integratie</w:t>
    </w:r>
    <w:r w:rsidR="008E43AD">
      <w:rPr>
        <w:rFonts w:ascii="Verdana" w:hAnsi="Verdana" w:cs="Arial"/>
        <w:sz w:val="16"/>
        <w:szCs w:val="16"/>
      </w:rPr>
      <w:t xml:space="preserve"> Voorziening</w:t>
    </w:r>
    <w:r w:rsidR="007B7D51">
      <w:rPr>
        <w:rFonts w:ascii="Verdana" w:hAnsi="Verdana" w:cs="Arial"/>
        <w:sz w:val="16"/>
        <w:szCs w:val="16"/>
      </w:rPr>
      <w:t>, IUC22-700</w:t>
    </w:r>
    <w:r w:rsidR="007B7D51">
      <w:rPr>
        <w:rFonts w:ascii="Verdana" w:hAnsi="Verdana" w:cs="Arial"/>
        <w:sz w:val="16"/>
        <w:szCs w:val="16"/>
      </w:rPr>
      <w:tab/>
    </w:r>
    <w:r w:rsidR="007B7D51">
      <w:rPr>
        <w:rFonts w:ascii="Verdana" w:hAnsi="Verdana" w:cs="Arial"/>
        <w:sz w:val="16"/>
        <w:szCs w:val="16"/>
      </w:rPr>
      <w:tab/>
      <w:t xml:space="preserve">datum: </w:t>
    </w:r>
    <w:r w:rsidR="004F7E13">
      <w:rPr>
        <w:rFonts w:ascii="Verdana" w:hAnsi="Verdana" w:cs="Arial"/>
        <w:sz w:val="16"/>
        <w:szCs w:val="16"/>
      </w:rPr>
      <w:t>27</w:t>
    </w:r>
    <w:r w:rsidRPr="00C37D31">
      <w:rPr>
        <w:rFonts w:ascii="Verdana" w:hAnsi="Verdana" w:cs="Arial"/>
        <w:sz w:val="16"/>
        <w:szCs w:val="16"/>
      </w:rPr>
      <w:t>-</w:t>
    </w:r>
    <w:r w:rsidR="003664E7" w:rsidRPr="00C37D31">
      <w:rPr>
        <w:rFonts w:ascii="Verdana" w:hAnsi="Verdana" w:cs="Arial"/>
        <w:sz w:val="16"/>
        <w:szCs w:val="16"/>
      </w:rPr>
      <w:t>9</w:t>
    </w:r>
    <w:r w:rsidR="007B7D51">
      <w:rPr>
        <w:rFonts w:ascii="Verdana" w:hAnsi="Verdana" w:cs="Arial"/>
        <w:sz w:val="16"/>
        <w:szCs w:val="16"/>
      </w:rPr>
      <w:t>-2022</w:t>
    </w:r>
    <w:bookmarkEnd w:id="1"/>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084481"/>
    <w:multiLevelType w:val="hybridMultilevel"/>
    <w:tmpl w:val="8DBE19D4"/>
    <w:lvl w:ilvl="0" w:tplc="E102911E">
      <w:start w:val="1"/>
      <w:numFmt w:val="upperLetter"/>
      <w:lvlText w:val="%1)"/>
      <w:lvlJc w:val="left"/>
      <w:pPr>
        <w:ind w:left="720" w:hanging="360"/>
      </w:pPr>
      <w:rPr>
        <w:rFonts w:cs="Arial"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05C7630F"/>
    <w:multiLevelType w:val="multilevel"/>
    <w:tmpl w:val="D932F528"/>
    <w:lvl w:ilvl="0">
      <w:start w:val="1"/>
      <w:numFmt w:val="decimal"/>
      <w:pStyle w:val="GenummerdHoofdstuk"/>
      <w:lvlText w:val="%1"/>
      <w:lvlJc w:val="left"/>
      <w:pPr>
        <w:tabs>
          <w:tab w:val="num" w:pos="1134"/>
        </w:tabs>
        <w:ind w:left="1134" w:hanging="1134"/>
      </w:pPr>
      <w:rPr>
        <w:rFonts w:ascii="Verdana" w:hAnsi="Verdana" w:cs="Times New Roman" w:hint="default"/>
        <w:b w:val="0"/>
        <w:i w:val="0"/>
        <w:sz w:val="24"/>
      </w:rPr>
    </w:lvl>
    <w:lvl w:ilvl="1">
      <w:start w:val="1"/>
      <w:numFmt w:val="decimal"/>
      <w:pStyle w:val="Paragraaf"/>
      <w:lvlText w:val="%1.%2"/>
      <w:lvlJc w:val="left"/>
      <w:pPr>
        <w:tabs>
          <w:tab w:val="num" w:pos="1134"/>
        </w:tabs>
        <w:ind w:left="1134" w:hanging="1134"/>
      </w:pPr>
      <w:rPr>
        <w:rFonts w:ascii="Verdana" w:hAnsi="Verdana" w:cs="Times New Roman" w:hint="default"/>
        <w:b/>
        <w:i w:val="0"/>
        <w:sz w:val="18"/>
      </w:rPr>
    </w:lvl>
    <w:lvl w:ilvl="2">
      <w:start w:val="1"/>
      <w:numFmt w:val="decimal"/>
      <w:pStyle w:val="Subparagraaf"/>
      <w:lvlText w:val="%1.%2.%3"/>
      <w:lvlJc w:val="left"/>
      <w:pPr>
        <w:tabs>
          <w:tab w:val="num" w:pos="1134"/>
        </w:tabs>
        <w:ind w:left="1134" w:hanging="1134"/>
      </w:pPr>
      <w:rPr>
        <w:rFonts w:ascii="Verdana" w:hAnsi="Verdana" w:cs="Times New Roman" w:hint="default"/>
        <w:b w:val="0"/>
        <w:i/>
        <w:sz w:val="18"/>
      </w:rPr>
    </w:lvl>
    <w:lvl w:ilvl="3">
      <w:start w:val="1"/>
      <w:numFmt w:val="decimal"/>
      <w:lvlText w:val="%1.%2.%3.%4."/>
      <w:lvlJc w:val="left"/>
      <w:pPr>
        <w:tabs>
          <w:tab w:val="num" w:pos="2862"/>
        </w:tabs>
        <w:ind w:left="2862" w:hanging="648"/>
      </w:pPr>
      <w:rPr>
        <w:rFonts w:cs="Times New Roman" w:hint="default"/>
      </w:rPr>
    </w:lvl>
    <w:lvl w:ilvl="4">
      <w:start w:val="1"/>
      <w:numFmt w:val="decimal"/>
      <w:lvlText w:val="%1.%2.%3.%4.%5."/>
      <w:lvlJc w:val="left"/>
      <w:pPr>
        <w:tabs>
          <w:tab w:val="num" w:pos="3366"/>
        </w:tabs>
        <w:ind w:left="3366" w:hanging="792"/>
      </w:pPr>
      <w:rPr>
        <w:rFonts w:cs="Times New Roman" w:hint="default"/>
      </w:rPr>
    </w:lvl>
    <w:lvl w:ilvl="5">
      <w:start w:val="1"/>
      <w:numFmt w:val="decimal"/>
      <w:lvlText w:val="%1.%2.%3.%4.%5.%6."/>
      <w:lvlJc w:val="left"/>
      <w:pPr>
        <w:tabs>
          <w:tab w:val="num" w:pos="3870"/>
        </w:tabs>
        <w:ind w:left="3870" w:hanging="936"/>
      </w:pPr>
      <w:rPr>
        <w:rFonts w:cs="Times New Roman" w:hint="default"/>
      </w:rPr>
    </w:lvl>
    <w:lvl w:ilvl="6">
      <w:start w:val="1"/>
      <w:numFmt w:val="decimal"/>
      <w:lvlText w:val="%1.%2.%3.%4.%5.%6.%7."/>
      <w:lvlJc w:val="left"/>
      <w:pPr>
        <w:tabs>
          <w:tab w:val="num" w:pos="4374"/>
        </w:tabs>
        <w:ind w:left="4374" w:hanging="1080"/>
      </w:pPr>
      <w:rPr>
        <w:rFonts w:cs="Times New Roman" w:hint="default"/>
      </w:rPr>
    </w:lvl>
    <w:lvl w:ilvl="7">
      <w:start w:val="1"/>
      <w:numFmt w:val="decimal"/>
      <w:lvlText w:val="%1.%2.%3.%4.%5.%6.%7.%8."/>
      <w:lvlJc w:val="left"/>
      <w:pPr>
        <w:tabs>
          <w:tab w:val="num" w:pos="5094"/>
        </w:tabs>
        <w:ind w:left="4878" w:hanging="1224"/>
      </w:pPr>
      <w:rPr>
        <w:rFonts w:cs="Times New Roman" w:hint="default"/>
      </w:rPr>
    </w:lvl>
    <w:lvl w:ilvl="8">
      <w:start w:val="1"/>
      <w:numFmt w:val="decimal"/>
      <w:lvlText w:val="%1.%2.%3.%4.%5.%6.%7.%8.%9."/>
      <w:lvlJc w:val="left"/>
      <w:pPr>
        <w:tabs>
          <w:tab w:val="num" w:pos="5454"/>
        </w:tabs>
        <w:ind w:left="5454" w:hanging="1440"/>
      </w:pPr>
      <w:rPr>
        <w:rFonts w:cs="Times New Roman" w:hint="default"/>
      </w:rPr>
    </w:lvl>
  </w:abstractNum>
  <w:abstractNum w:abstractNumId="2" w15:restartNumberingAfterBreak="0">
    <w:nsid w:val="0AA934C3"/>
    <w:multiLevelType w:val="hybridMultilevel"/>
    <w:tmpl w:val="AE407894"/>
    <w:lvl w:ilvl="0" w:tplc="5DD87EAA">
      <w:start w:val="1"/>
      <w:numFmt w:val="bullet"/>
      <w:pStyle w:val="Lijststreepjetweedeniveau"/>
      <w:lvlText w:val="–"/>
      <w:lvlJc w:val="left"/>
      <w:pPr>
        <w:ind w:left="587" w:hanging="360"/>
      </w:pPr>
      <w:rPr>
        <w:rFonts w:ascii="Verdana" w:hAnsi="Verdana"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0F990B53"/>
    <w:multiLevelType w:val="multilevel"/>
    <w:tmpl w:val="8DBE19D4"/>
    <w:lvl w:ilvl="0">
      <w:start w:val="1"/>
      <w:numFmt w:val="upperLetter"/>
      <w:lvlText w:val="%1)"/>
      <w:lvlJc w:val="left"/>
      <w:pPr>
        <w:ind w:left="720" w:hanging="360"/>
      </w:pPr>
      <w:rPr>
        <w:rFonts w:cs="Aria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4081AE2"/>
    <w:multiLevelType w:val="hybridMultilevel"/>
    <w:tmpl w:val="1F1CBC4C"/>
    <w:lvl w:ilvl="0" w:tplc="E8B89748">
      <w:start w:val="1"/>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17EB4C83"/>
    <w:multiLevelType w:val="hybridMultilevel"/>
    <w:tmpl w:val="DCE242EC"/>
    <w:lvl w:ilvl="0" w:tplc="CABC4802">
      <w:start w:val="2"/>
      <w:numFmt w:val="bullet"/>
      <w:lvlText w:val="-"/>
      <w:lvlJc w:val="left"/>
      <w:pPr>
        <w:ind w:left="720" w:hanging="360"/>
      </w:pPr>
      <w:rPr>
        <w:rFonts w:ascii="Arial" w:eastAsia="Calibri"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193B1315"/>
    <w:multiLevelType w:val="hybridMultilevel"/>
    <w:tmpl w:val="455EBACA"/>
    <w:lvl w:ilvl="0" w:tplc="57D05806">
      <w:start w:val="5"/>
      <w:numFmt w:val="upperLetter"/>
      <w:lvlText w:val="%1)"/>
      <w:lvlJc w:val="left"/>
      <w:pPr>
        <w:ind w:left="720" w:hanging="360"/>
      </w:pPr>
      <w:rPr>
        <w:rFonts w:hint="default"/>
        <w:b/>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1BFB1233"/>
    <w:multiLevelType w:val="hybridMultilevel"/>
    <w:tmpl w:val="F68866D0"/>
    <w:lvl w:ilvl="0" w:tplc="A22E6EF4">
      <w:start w:val="1"/>
      <w:numFmt w:val="upperLetter"/>
      <w:lvlText w:val="%1)"/>
      <w:lvlJc w:val="left"/>
      <w:pPr>
        <w:ind w:left="720" w:hanging="360"/>
      </w:pPr>
      <w:rPr>
        <w:rFonts w:cs="Arial"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1FC203A1"/>
    <w:multiLevelType w:val="hybridMultilevel"/>
    <w:tmpl w:val="53287E06"/>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212F4A56"/>
    <w:multiLevelType w:val="hybridMultilevel"/>
    <w:tmpl w:val="265276C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2CB30C5D"/>
    <w:multiLevelType w:val="multilevel"/>
    <w:tmpl w:val="F378C1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EDB40F8"/>
    <w:multiLevelType w:val="hybridMultilevel"/>
    <w:tmpl w:val="7C08C8CA"/>
    <w:lvl w:ilvl="0" w:tplc="12E2BE0A">
      <w:start w:val="1"/>
      <w:numFmt w:val="decimal"/>
      <w:lvlText w:val="%1"/>
      <w:lvlJc w:val="left"/>
      <w:pPr>
        <w:ind w:left="720" w:hanging="360"/>
      </w:pPr>
      <w:rPr>
        <w:rFonts w:ascii="Verdana" w:hAnsi="Verdana" w:hint="default"/>
        <w:b w:val="0"/>
        <w:i w:val="0"/>
        <w:sz w:val="18"/>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2F4E00C0"/>
    <w:multiLevelType w:val="hybridMultilevel"/>
    <w:tmpl w:val="F8EC2A84"/>
    <w:lvl w:ilvl="0" w:tplc="443AF2BE">
      <w:start w:val="1"/>
      <w:numFmt w:val="upperLetter"/>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3" w15:restartNumberingAfterBreak="0">
    <w:nsid w:val="30D3517F"/>
    <w:multiLevelType w:val="hybridMultilevel"/>
    <w:tmpl w:val="2FFEA660"/>
    <w:lvl w:ilvl="0" w:tplc="0413000B">
      <w:numFmt w:val="bullet"/>
      <w:lvlText w:val=""/>
      <w:lvlJc w:val="left"/>
      <w:pPr>
        <w:ind w:left="720" w:hanging="360"/>
      </w:pPr>
      <w:rPr>
        <w:rFonts w:ascii="Wingdings" w:eastAsia="Times New Roman" w:hAnsi="Wingdings" w:cs="Times New Roman"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3E337D45"/>
    <w:multiLevelType w:val="hybridMultilevel"/>
    <w:tmpl w:val="C0982628"/>
    <w:lvl w:ilvl="0" w:tplc="BE122DB4">
      <w:start w:val="1"/>
      <w:numFmt w:val="decimal"/>
      <w:lvlText w:val="%1."/>
      <w:lvlJc w:val="left"/>
      <w:pPr>
        <w:ind w:left="705" w:hanging="435"/>
      </w:pPr>
      <w:rPr>
        <w:rFonts w:hint="default"/>
      </w:rPr>
    </w:lvl>
    <w:lvl w:ilvl="1" w:tplc="04130019" w:tentative="1">
      <w:start w:val="1"/>
      <w:numFmt w:val="lowerLetter"/>
      <w:lvlText w:val="%2."/>
      <w:lvlJc w:val="left"/>
      <w:pPr>
        <w:ind w:left="1350" w:hanging="360"/>
      </w:pPr>
    </w:lvl>
    <w:lvl w:ilvl="2" w:tplc="0413001B" w:tentative="1">
      <w:start w:val="1"/>
      <w:numFmt w:val="lowerRoman"/>
      <w:lvlText w:val="%3."/>
      <w:lvlJc w:val="right"/>
      <w:pPr>
        <w:ind w:left="2070" w:hanging="180"/>
      </w:pPr>
    </w:lvl>
    <w:lvl w:ilvl="3" w:tplc="0413000F" w:tentative="1">
      <w:start w:val="1"/>
      <w:numFmt w:val="decimal"/>
      <w:lvlText w:val="%4."/>
      <w:lvlJc w:val="left"/>
      <w:pPr>
        <w:ind w:left="2790" w:hanging="360"/>
      </w:pPr>
    </w:lvl>
    <w:lvl w:ilvl="4" w:tplc="04130019" w:tentative="1">
      <w:start w:val="1"/>
      <w:numFmt w:val="lowerLetter"/>
      <w:lvlText w:val="%5."/>
      <w:lvlJc w:val="left"/>
      <w:pPr>
        <w:ind w:left="3510" w:hanging="360"/>
      </w:pPr>
    </w:lvl>
    <w:lvl w:ilvl="5" w:tplc="0413001B" w:tentative="1">
      <w:start w:val="1"/>
      <w:numFmt w:val="lowerRoman"/>
      <w:lvlText w:val="%6."/>
      <w:lvlJc w:val="right"/>
      <w:pPr>
        <w:ind w:left="4230" w:hanging="180"/>
      </w:pPr>
    </w:lvl>
    <w:lvl w:ilvl="6" w:tplc="0413000F" w:tentative="1">
      <w:start w:val="1"/>
      <w:numFmt w:val="decimal"/>
      <w:lvlText w:val="%7."/>
      <w:lvlJc w:val="left"/>
      <w:pPr>
        <w:ind w:left="4950" w:hanging="360"/>
      </w:pPr>
    </w:lvl>
    <w:lvl w:ilvl="7" w:tplc="04130019" w:tentative="1">
      <w:start w:val="1"/>
      <w:numFmt w:val="lowerLetter"/>
      <w:lvlText w:val="%8."/>
      <w:lvlJc w:val="left"/>
      <w:pPr>
        <w:ind w:left="5670" w:hanging="360"/>
      </w:pPr>
    </w:lvl>
    <w:lvl w:ilvl="8" w:tplc="0413001B" w:tentative="1">
      <w:start w:val="1"/>
      <w:numFmt w:val="lowerRoman"/>
      <w:lvlText w:val="%9."/>
      <w:lvlJc w:val="right"/>
      <w:pPr>
        <w:ind w:left="6390" w:hanging="180"/>
      </w:pPr>
    </w:lvl>
  </w:abstractNum>
  <w:abstractNum w:abstractNumId="15" w15:restartNumberingAfterBreak="0">
    <w:nsid w:val="3F5615DB"/>
    <w:multiLevelType w:val="hybridMultilevel"/>
    <w:tmpl w:val="BCE052D6"/>
    <w:lvl w:ilvl="0" w:tplc="E8B89748">
      <w:start w:val="1"/>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409E218B"/>
    <w:multiLevelType w:val="hybridMultilevel"/>
    <w:tmpl w:val="E42C0600"/>
    <w:lvl w:ilvl="0" w:tplc="BA8E9446">
      <w:start w:val="4"/>
      <w:numFmt w:val="bullet"/>
      <w:lvlText w:val="-"/>
      <w:lvlJc w:val="left"/>
      <w:pPr>
        <w:ind w:left="720" w:hanging="360"/>
      </w:pPr>
      <w:rPr>
        <w:rFonts w:ascii="Arial" w:eastAsia="Calibri"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47DA2F2C"/>
    <w:multiLevelType w:val="hybridMultilevel"/>
    <w:tmpl w:val="66960C8C"/>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8" w15:restartNumberingAfterBreak="0">
    <w:nsid w:val="48A81C54"/>
    <w:multiLevelType w:val="hybridMultilevel"/>
    <w:tmpl w:val="D472A18E"/>
    <w:lvl w:ilvl="0" w:tplc="97B4597E">
      <w:start w:val="1"/>
      <w:numFmt w:val="bullet"/>
      <w:pStyle w:val="Lijst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4F0A03A0"/>
    <w:multiLevelType w:val="hybridMultilevel"/>
    <w:tmpl w:val="615C8A74"/>
    <w:lvl w:ilvl="0" w:tplc="12E2BE0A">
      <w:start w:val="1"/>
      <w:numFmt w:val="decimal"/>
      <w:lvlText w:val="%1"/>
      <w:lvlJc w:val="left"/>
      <w:pPr>
        <w:ind w:left="360" w:hanging="360"/>
      </w:pPr>
      <w:rPr>
        <w:rFonts w:ascii="Verdana" w:hAnsi="Verdana" w:hint="default"/>
        <w:b w:val="0"/>
        <w:i w:val="0"/>
        <w:sz w:val="18"/>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0" w15:restartNumberingAfterBreak="0">
    <w:nsid w:val="51A851BC"/>
    <w:multiLevelType w:val="hybridMultilevel"/>
    <w:tmpl w:val="53A8AEE2"/>
    <w:lvl w:ilvl="0" w:tplc="C4A223BC">
      <w:start w:val="1"/>
      <w:numFmt w:val="upperLetter"/>
      <w:lvlText w:val="%1)"/>
      <w:lvlJc w:val="left"/>
      <w:pPr>
        <w:ind w:left="720" w:hanging="360"/>
      </w:pPr>
      <w:rPr>
        <w:rFonts w:cs="Arial"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1" w15:restartNumberingAfterBreak="0">
    <w:nsid w:val="583C331C"/>
    <w:multiLevelType w:val="multilevel"/>
    <w:tmpl w:val="615C8A74"/>
    <w:lvl w:ilvl="0">
      <w:start w:val="1"/>
      <w:numFmt w:val="decimal"/>
      <w:lvlText w:val="%1"/>
      <w:lvlJc w:val="left"/>
      <w:pPr>
        <w:ind w:left="720" w:hanging="360"/>
      </w:pPr>
      <w:rPr>
        <w:rFonts w:ascii="Verdana" w:hAnsi="Verdana" w:hint="default"/>
        <w:b w:val="0"/>
        <w:i w:val="0"/>
        <w:sz w:val="1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DC345F5"/>
    <w:multiLevelType w:val="hybridMultilevel"/>
    <w:tmpl w:val="9B5A3C0A"/>
    <w:lvl w:ilvl="0" w:tplc="E8B89748">
      <w:start w:val="1"/>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3" w15:restartNumberingAfterBreak="0">
    <w:nsid w:val="65246E34"/>
    <w:multiLevelType w:val="hybridMultilevel"/>
    <w:tmpl w:val="3CB66168"/>
    <w:lvl w:ilvl="0" w:tplc="FF341F46">
      <w:start w:val="1"/>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4" w15:restartNumberingAfterBreak="0">
    <w:nsid w:val="664065D0"/>
    <w:multiLevelType w:val="hybridMultilevel"/>
    <w:tmpl w:val="2DA8F8FA"/>
    <w:lvl w:ilvl="0" w:tplc="ECBEE18A">
      <w:start w:val="4"/>
      <w:numFmt w:val="bullet"/>
      <w:lvlText w:val="-"/>
      <w:lvlJc w:val="left"/>
      <w:pPr>
        <w:ind w:left="720" w:hanging="360"/>
      </w:pPr>
      <w:rPr>
        <w:rFonts w:ascii="Arial" w:eastAsia="Calibri"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67224A61"/>
    <w:multiLevelType w:val="hybridMultilevel"/>
    <w:tmpl w:val="CE60E346"/>
    <w:lvl w:ilvl="0" w:tplc="BA387CC4">
      <w:start w:val="1"/>
      <w:numFmt w:val="bullet"/>
      <w:lvlText w:val="-"/>
      <w:lvlJc w:val="left"/>
      <w:pPr>
        <w:ind w:left="720" w:hanging="360"/>
      </w:pPr>
      <w:rPr>
        <w:rFonts w:ascii="Arial" w:eastAsia="Calibri"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6AB605A9"/>
    <w:multiLevelType w:val="hybridMultilevel"/>
    <w:tmpl w:val="A98871D0"/>
    <w:lvl w:ilvl="0" w:tplc="20FA878C">
      <w:start w:val="1"/>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7" w15:restartNumberingAfterBreak="0">
    <w:nsid w:val="6D4B1BD2"/>
    <w:multiLevelType w:val="hybridMultilevel"/>
    <w:tmpl w:val="132A96FC"/>
    <w:lvl w:ilvl="0" w:tplc="02B2D2CA">
      <w:start w:val="5"/>
      <w:numFmt w:val="bullet"/>
      <w:lvlText w:val="-"/>
      <w:lvlJc w:val="left"/>
      <w:pPr>
        <w:ind w:left="720" w:hanging="360"/>
      </w:pPr>
      <w:rPr>
        <w:rFonts w:ascii="Verdana" w:eastAsia="Calibri" w:hAnsi="Verdana" w:cs="BAFCC A+ Univer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6DC27B32"/>
    <w:multiLevelType w:val="hybridMultilevel"/>
    <w:tmpl w:val="E264B9B4"/>
    <w:lvl w:ilvl="0" w:tplc="0413000F">
      <w:start w:val="1"/>
      <w:numFmt w:val="decimal"/>
      <w:lvlText w:val="%1."/>
      <w:lvlJc w:val="left"/>
      <w:pPr>
        <w:ind w:left="1080" w:hanging="360"/>
      </w:pPr>
    </w:lvl>
    <w:lvl w:ilvl="1" w:tplc="04130019" w:tentative="1">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29" w15:restartNumberingAfterBreak="0">
    <w:nsid w:val="6F5C77B9"/>
    <w:multiLevelType w:val="hybridMultilevel"/>
    <w:tmpl w:val="E10287AE"/>
    <w:lvl w:ilvl="0" w:tplc="E8B89748">
      <w:start w:val="1"/>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0" w15:restartNumberingAfterBreak="0">
    <w:nsid w:val="72CD6413"/>
    <w:multiLevelType w:val="hybridMultilevel"/>
    <w:tmpl w:val="0FF464F8"/>
    <w:lvl w:ilvl="0" w:tplc="E8B89748">
      <w:start w:val="1"/>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1" w15:restartNumberingAfterBreak="0">
    <w:nsid w:val="776529CF"/>
    <w:multiLevelType w:val="hybridMultilevel"/>
    <w:tmpl w:val="B31CCFB4"/>
    <w:lvl w:ilvl="0" w:tplc="C6F4FCC4">
      <w:start w:val="1"/>
      <w:numFmt w:val="bullet"/>
      <w:lvlText w:val=""/>
      <w:lvlJc w:val="left"/>
      <w:pPr>
        <w:ind w:left="720" w:hanging="360"/>
      </w:pPr>
      <w:rPr>
        <w:rFonts w:ascii="Wingdings" w:eastAsiaTheme="minorHAnsi" w:hAnsi="Wingdings" w:cs="Helv"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2" w15:restartNumberingAfterBreak="0">
    <w:nsid w:val="7FC74B8C"/>
    <w:multiLevelType w:val="hybridMultilevel"/>
    <w:tmpl w:val="F4C4BF48"/>
    <w:lvl w:ilvl="0" w:tplc="E8B89748">
      <w:start w:val="1"/>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18"/>
  </w:num>
  <w:num w:numId="2">
    <w:abstractNumId w:val="11"/>
  </w:num>
  <w:num w:numId="3">
    <w:abstractNumId w:val="2"/>
  </w:num>
  <w:num w:numId="4">
    <w:abstractNumId w:val="11"/>
  </w:num>
  <w:num w:numId="5">
    <w:abstractNumId w:val="19"/>
  </w:num>
  <w:num w:numId="6">
    <w:abstractNumId w:val="21"/>
  </w:num>
  <w:num w:numId="7">
    <w:abstractNumId w:val="1"/>
  </w:num>
  <w:num w:numId="8">
    <w:abstractNumId w:val="12"/>
  </w:num>
  <w:num w:numId="9">
    <w:abstractNumId w:val="5"/>
  </w:num>
  <w:num w:numId="10">
    <w:abstractNumId w:val="16"/>
  </w:num>
  <w:num w:numId="11">
    <w:abstractNumId w:val="31"/>
  </w:num>
  <w:num w:numId="12">
    <w:abstractNumId w:val="7"/>
  </w:num>
  <w:num w:numId="13">
    <w:abstractNumId w:val="20"/>
  </w:num>
  <w:num w:numId="14">
    <w:abstractNumId w:val="0"/>
  </w:num>
  <w:num w:numId="15">
    <w:abstractNumId w:val="3"/>
  </w:num>
  <w:num w:numId="16">
    <w:abstractNumId w:val="26"/>
  </w:num>
  <w:num w:numId="17">
    <w:abstractNumId w:val="23"/>
  </w:num>
  <w:num w:numId="18">
    <w:abstractNumId w:val="25"/>
  </w:num>
  <w:num w:numId="19">
    <w:abstractNumId w:val="15"/>
  </w:num>
  <w:num w:numId="20">
    <w:abstractNumId w:val="24"/>
  </w:num>
  <w:num w:numId="21">
    <w:abstractNumId w:val="30"/>
  </w:num>
  <w:num w:numId="22">
    <w:abstractNumId w:val="32"/>
  </w:num>
  <w:num w:numId="23">
    <w:abstractNumId w:val="29"/>
  </w:num>
  <w:num w:numId="24">
    <w:abstractNumId w:val="22"/>
  </w:num>
  <w:num w:numId="25">
    <w:abstractNumId w:val="8"/>
  </w:num>
  <w:num w:numId="26">
    <w:abstractNumId w:val="10"/>
  </w:num>
  <w:num w:numId="27">
    <w:abstractNumId w:val="13"/>
  </w:num>
  <w:num w:numId="28">
    <w:abstractNumId w:val="9"/>
  </w:num>
  <w:num w:numId="29">
    <w:abstractNumId w:val="4"/>
  </w:num>
  <w:num w:numId="30">
    <w:abstractNumId w:val="6"/>
  </w:num>
  <w:num w:numId="31">
    <w:abstractNumId w:val="27"/>
  </w:num>
  <w:num w:numId="32">
    <w:abstractNumId w:val="17"/>
  </w:num>
  <w:num w:numId="33">
    <w:abstractNumId w:val="28"/>
  </w:num>
  <w:num w:numId="3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4355"/>
    <w:rsid w:val="00004DA5"/>
    <w:rsid w:val="0000761F"/>
    <w:rsid w:val="0001641C"/>
    <w:rsid w:val="00022CF2"/>
    <w:rsid w:val="00040019"/>
    <w:rsid w:val="0007361E"/>
    <w:rsid w:val="0008160D"/>
    <w:rsid w:val="000A6B37"/>
    <w:rsid w:val="000A7AF2"/>
    <w:rsid w:val="000D72F4"/>
    <w:rsid w:val="000E4513"/>
    <w:rsid w:val="000F0A32"/>
    <w:rsid w:val="00104355"/>
    <w:rsid w:val="00115071"/>
    <w:rsid w:val="00123231"/>
    <w:rsid w:val="00143C74"/>
    <w:rsid w:val="00162CB5"/>
    <w:rsid w:val="00163DB0"/>
    <w:rsid w:val="001B18AF"/>
    <w:rsid w:val="001E10EF"/>
    <w:rsid w:val="001F34A9"/>
    <w:rsid w:val="00203CAA"/>
    <w:rsid w:val="00217D80"/>
    <w:rsid w:val="00222BA2"/>
    <w:rsid w:val="00253682"/>
    <w:rsid w:val="00280CF6"/>
    <w:rsid w:val="0028127F"/>
    <w:rsid w:val="002819EC"/>
    <w:rsid w:val="00290A57"/>
    <w:rsid w:val="002A6674"/>
    <w:rsid w:val="002B7889"/>
    <w:rsid w:val="002E63AD"/>
    <w:rsid w:val="00304CC5"/>
    <w:rsid w:val="0030795E"/>
    <w:rsid w:val="00310B62"/>
    <w:rsid w:val="003132CC"/>
    <w:rsid w:val="00334155"/>
    <w:rsid w:val="003664E7"/>
    <w:rsid w:val="00371D56"/>
    <w:rsid w:val="003B7B13"/>
    <w:rsid w:val="00412FA2"/>
    <w:rsid w:val="00413DAF"/>
    <w:rsid w:val="004173E8"/>
    <w:rsid w:val="00462695"/>
    <w:rsid w:val="00472DF2"/>
    <w:rsid w:val="004D3629"/>
    <w:rsid w:val="004D7F6E"/>
    <w:rsid w:val="004F7E13"/>
    <w:rsid w:val="005071D3"/>
    <w:rsid w:val="005465B2"/>
    <w:rsid w:val="00574538"/>
    <w:rsid w:val="005C7090"/>
    <w:rsid w:val="005D6F3A"/>
    <w:rsid w:val="005F0CCF"/>
    <w:rsid w:val="005F44D8"/>
    <w:rsid w:val="00611161"/>
    <w:rsid w:val="00615577"/>
    <w:rsid w:val="0062448A"/>
    <w:rsid w:val="00624DB6"/>
    <w:rsid w:val="0065792E"/>
    <w:rsid w:val="00675E1F"/>
    <w:rsid w:val="00690421"/>
    <w:rsid w:val="006C3434"/>
    <w:rsid w:val="006C4B5E"/>
    <w:rsid w:val="00704695"/>
    <w:rsid w:val="00704D98"/>
    <w:rsid w:val="00721959"/>
    <w:rsid w:val="007235CF"/>
    <w:rsid w:val="00757B01"/>
    <w:rsid w:val="00760840"/>
    <w:rsid w:val="0077014A"/>
    <w:rsid w:val="00772D33"/>
    <w:rsid w:val="007B04A0"/>
    <w:rsid w:val="007B24FC"/>
    <w:rsid w:val="007B7D51"/>
    <w:rsid w:val="007C79CC"/>
    <w:rsid w:val="007D28B1"/>
    <w:rsid w:val="007D4784"/>
    <w:rsid w:val="007E56E1"/>
    <w:rsid w:val="00825E09"/>
    <w:rsid w:val="00831C07"/>
    <w:rsid w:val="00836FD3"/>
    <w:rsid w:val="008630C2"/>
    <w:rsid w:val="00873823"/>
    <w:rsid w:val="008C5F4B"/>
    <w:rsid w:val="008E43AD"/>
    <w:rsid w:val="008F6D2C"/>
    <w:rsid w:val="00935E59"/>
    <w:rsid w:val="00982FFB"/>
    <w:rsid w:val="00985B14"/>
    <w:rsid w:val="009A4B2D"/>
    <w:rsid w:val="00A2152D"/>
    <w:rsid w:val="00A5073F"/>
    <w:rsid w:val="00A60721"/>
    <w:rsid w:val="00A84D7E"/>
    <w:rsid w:val="00AA5D15"/>
    <w:rsid w:val="00AB0397"/>
    <w:rsid w:val="00AB2F55"/>
    <w:rsid w:val="00AC1091"/>
    <w:rsid w:val="00AD4FD6"/>
    <w:rsid w:val="00AF3E8C"/>
    <w:rsid w:val="00B02607"/>
    <w:rsid w:val="00B063ED"/>
    <w:rsid w:val="00B1348F"/>
    <w:rsid w:val="00B37C22"/>
    <w:rsid w:val="00B826BB"/>
    <w:rsid w:val="00B93729"/>
    <w:rsid w:val="00BA31D7"/>
    <w:rsid w:val="00BD0062"/>
    <w:rsid w:val="00BE26F5"/>
    <w:rsid w:val="00C22AFC"/>
    <w:rsid w:val="00C31D61"/>
    <w:rsid w:val="00C34D4E"/>
    <w:rsid w:val="00C37D31"/>
    <w:rsid w:val="00C47F4E"/>
    <w:rsid w:val="00CA28D8"/>
    <w:rsid w:val="00CA4C3E"/>
    <w:rsid w:val="00CD48DE"/>
    <w:rsid w:val="00CF630F"/>
    <w:rsid w:val="00D35ECF"/>
    <w:rsid w:val="00D76A6B"/>
    <w:rsid w:val="00D93C58"/>
    <w:rsid w:val="00D9573F"/>
    <w:rsid w:val="00DA3F6F"/>
    <w:rsid w:val="00DC17CF"/>
    <w:rsid w:val="00E149AE"/>
    <w:rsid w:val="00E17749"/>
    <w:rsid w:val="00E23E64"/>
    <w:rsid w:val="00E423A4"/>
    <w:rsid w:val="00E45B7C"/>
    <w:rsid w:val="00E57B1A"/>
    <w:rsid w:val="00E86AD8"/>
    <w:rsid w:val="00E901C9"/>
    <w:rsid w:val="00E959AE"/>
    <w:rsid w:val="00EB2C9A"/>
    <w:rsid w:val="00EC4906"/>
    <w:rsid w:val="00ED0BCA"/>
    <w:rsid w:val="00EF1768"/>
    <w:rsid w:val="00F032FD"/>
    <w:rsid w:val="00F106CB"/>
    <w:rsid w:val="00F4566A"/>
    <w:rsid w:val="00F65CBF"/>
    <w:rsid w:val="00FA0733"/>
    <w:rsid w:val="00FB4E6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5E2CEC57"/>
  <w15:chartTrackingRefBased/>
  <w15:docId w15:val="{70579506-89F8-4C53-9948-7700AE6F5F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3"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rsid w:val="00143C74"/>
    <w:pPr>
      <w:spacing w:after="0"/>
    </w:pPr>
    <w:rPr>
      <w:rFonts w:ascii="Arial" w:eastAsia="Calibri" w:hAnsi="Arial" w:cs="Times New Roman"/>
      <w:sz w:val="19"/>
    </w:rPr>
  </w:style>
  <w:style w:type="paragraph" w:styleId="Kop1">
    <w:name w:val="heading 1"/>
    <w:basedOn w:val="Standaard"/>
    <w:next w:val="Standaard"/>
    <w:link w:val="Kop1Char"/>
    <w:uiPriority w:val="1"/>
    <w:qFormat/>
    <w:rsid w:val="00D76A6B"/>
    <w:pPr>
      <w:pageBreakBefore/>
      <w:widowControl w:val="0"/>
      <w:spacing w:after="700" w:line="300" w:lineRule="atLeast"/>
      <w:contextualSpacing/>
      <w:outlineLvl w:val="0"/>
    </w:pPr>
    <w:rPr>
      <w:rFonts w:eastAsiaTheme="majorEastAsia" w:cstheme="majorBidi"/>
      <w:bCs/>
      <w:kern w:val="32"/>
      <w:sz w:val="24"/>
      <w:szCs w:val="28"/>
    </w:rPr>
  </w:style>
  <w:style w:type="paragraph" w:styleId="Kop2">
    <w:name w:val="heading 2"/>
    <w:basedOn w:val="Standaard"/>
    <w:next w:val="Standaard"/>
    <w:link w:val="Kop2Char"/>
    <w:uiPriority w:val="1"/>
    <w:unhideWhenUsed/>
    <w:qFormat/>
    <w:rsid w:val="00E45B7C"/>
    <w:pPr>
      <w:keepNext/>
      <w:widowControl w:val="0"/>
      <w:spacing w:before="200" w:line="300" w:lineRule="atLeast"/>
      <w:contextualSpacing/>
      <w:outlineLvl w:val="1"/>
    </w:pPr>
    <w:rPr>
      <w:rFonts w:eastAsiaTheme="majorEastAsia" w:cstheme="majorBidi"/>
      <w:b/>
      <w:bCs/>
      <w:kern w:val="32"/>
      <w:szCs w:val="26"/>
    </w:rPr>
  </w:style>
  <w:style w:type="paragraph" w:styleId="Kop3">
    <w:name w:val="heading 3"/>
    <w:basedOn w:val="Standaard"/>
    <w:next w:val="Standaard"/>
    <w:link w:val="Kop3Char"/>
    <w:uiPriority w:val="1"/>
    <w:unhideWhenUsed/>
    <w:qFormat/>
    <w:rsid w:val="00E45B7C"/>
    <w:pPr>
      <w:keepNext/>
      <w:widowControl w:val="0"/>
      <w:spacing w:before="240"/>
      <w:outlineLvl w:val="2"/>
    </w:pPr>
    <w:rPr>
      <w:rFonts w:eastAsiaTheme="majorEastAsia" w:cstheme="majorBidi"/>
      <w:bCs/>
      <w:i/>
      <w:kern w:val="3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1"/>
    <w:rsid w:val="000E4513"/>
    <w:rPr>
      <w:rFonts w:ascii="Verdana" w:eastAsiaTheme="majorEastAsia" w:hAnsi="Verdana" w:cstheme="majorBidi"/>
      <w:bCs/>
      <w:kern w:val="32"/>
      <w:sz w:val="24"/>
      <w:szCs w:val="28"/>
    </w:rPr>
  </w:style>
  <w:style w:type="character" w:customStyle="1" w:styleId="Kop2Char">
    <w:name w:val="Kop 2 Char"/>
    <w:basedOn w:val="Standaardalinea-lettertype"/>
    <w:link w:val="Kop2"/>
    <w:uiPriority w:val="1"/>
    <w:rsid w:val="000E4513"/>
    <w:rPr>
      <w:rFonts w:ascii="Verdana" w:eastAsiaTheme="majorEastAsia" w:hAnsi="Verdana" w:cstheme="majorBidi"/>
      <w:b/>
      <w:bCs/>
      <w:kern w:val="32"/>
      <w:sz w:val="18"/>
      <w:szCs w:val="26"/>
    </w:rPr>
  </w:style>
  <w:style w:type="character" w:customStyle="1" w:styleId="Kop3Char">
    <w:name w:val="Kop 3 Char"/>
    <w:basedOn w:val="Standaardalinea-lettertype"/>
    <w:link w:val="Kop3"/>
    <w:uiPriority w:val="1"/>
    <w:rsid w:val="000E4513"/>
    <w:rPr>
      <w:rFonts w:ascii="Verdana" w:eastAsiaTheme="majorEastAsia" w:hAnsi="Verdana" w:cstheme="majorBidi"/>
      <w:bCs/>
      <w:i/>
      <w:kern w:val="32"/>
      <w:sz w:val="18"/>
    </w:rPr>
  </w:style>
  <w:style w:type="paragraph" w:customStyle="1" w:styleId="Lijstbullet">
    <w:name w:val="Lijst bullet"/>
    <w:basedOn w:val="Standaard"/>
    <w:uiPriority w:val="2"/>
    <w:qFormat/>
    <w:rsid w:val="005F44D8"/>
    <w:pPr>
      <w:numPr>
        <w:numId w:val="1"/>
      </w:numPr>
      <w:tabs>
        <w:tab w:val="left" w:pos="227"/>
      </w:tabs>
      <w:ind w:left="227" w:hanging="227"/>
    </w:pPr>
  </w:style>
  <w:style w:type="paragraph" w:styleId="Lijstalinea">
    <w:name w:val="List Paragraph"/>
    <w:basedOn w:val="Standaard"/>
    <w:link w:val="LijstalineaChar"/>
    <w:uiPriority w:val="34"/>
    <w:qFormat/>
    <w:rsid w:val="002A6674"/>
    <w:pPr>
      <w:ind w:left="720"/>
      <w:contextualSpacing/>
    </w:pPr>
  </w:style>
  <w:style w:type="paragraph" w:customStyle="1" w:styleId="Lijststreepjetweedeniveau">
    <w:name w:val="Lijst streepje (tweede niveau)"/>
    <w:basedOn w:val="Standaard"/>
    <w:uiPriority w:val="2"/>
    <w:qFormat/>
    <w:rsid w:val="002A6674"/>
    <w:pPr>
      <w:numPr>
        <w:numId w:val="3"/>
      </w:numPr>
      <w:ind w:left="454" w:hanging="227"/>
    </w:pPr>
  </w:style>
  <w:style w:type="paragraph" w:styleId="Geenafstand">
    <w:name w:val="No Spacing"/>
    <w:link w:val="GeenafstandChar"/>
    <w:uiPriority w:val="3"/>
    <w:qFormat/>
    <w:rsid w:val="000E4513"/>
    <w:pPr>
      <w:spacing w:after="0" w:line="240" w:lineRule="auto"/>
    </w:pPr>
    <w:rPr>
      <w:rFonts w:ascii="Verdana" w:hAnsi="Verdana"/>
      <w:sz w:val="18"/>
    </w:rPr>
  </w:style>
  <w:style w:type="character" w:styleId="Hyperlink">
    <w:name w:val="Hyperlink"/>
    <w:basedOn w:val="Standaardalinea-lettertype"/>
    <w:uiPriority w:val="99"/>
    <w:unhideWhenUsed/>
    <w:rsid w:val="00104355"/>
    <w:rPr>
      <w:rFonts w:ascii="Arial" w:hAnsi="Arial"/>
      <w:b w:val="0"/>
      <w:color w:val="0000FF" w:themeColor="hyperlink"/>
      <w:u w:val="single"/>
    </w:rPr>
  </w:style>
  <w:style w:type="paragraph" w:customStyle="1" w:styleId="GenummerdHoofdstuk">
    <w:name w:val="GenummerdHoofdstuk"/>
    <w:basedOn w:val="Standaard"/>
    <w:next w:val="Standaard"/>
    <w:link w:val="GenummerdHoofdstukChar"/>
    <w:rsid w:val="00104355"/>
    <w:pPr>
      <w:pageBreakBefore/>
      <w:numPr>
        <w:numId w:val="7"/>
      </w:numPr>
      <w:tabs>
        <w:tab w:val="left" w:pos="227"/>
        <w:tab w:val="left" w:pos="454"/>
        <w:tab w:val="left" w:pos="680"/>
      </w:tabs>
      <w:autoSpaceDE w:val="0"/>
      <w:autoSpaceDN w:val="0"/>
      <w:adjustRightInd w:val="0"/>
      <w:spacing w:after="660" w:line="300" w:lineRule="atLeast"/>
    </w:pPr>
    <w:rPr>
      <w:rFonts w:ascii="Verdana" w:eastAsia="DejaVu Sans" w:hAnsi="Verdana"/>
      <w:sz w:val="24"/>
      <w:szCs w:val="20"/>
      <w:lang w:eastAsia="nl-NL"/>
    </w:rPr>
  </w:style>
  <w:style w:type="paragraph" w:customStyle="1" w:styleId="Paragraaf">
    <w:name w:val="Paragraaf"/>
    <w:basedOn w:val="Standaard"/>
    <w:next w:val="Standaard"/>
    <w:rsid w:val="00104355"/>
    <w:pPr>
      <w:numPr>
        <w:ilvl w:val="1"/>
        <w:numId w:val="7"/>
      </w:numPr>
      <w:tabs>
        <w:tab w:val="left" w:pos="227"/>
        <w:tab w:val="left" w:pos="454"/>
        <w:tab w:val="left" w:pos="680"/>
      </w:tabs>
      <w:autoSpaceDE w:val="0"/>
      <w:autoSpaceDN w:val="0"/>
      <w:adjustRightInd w:val="0"/>
      <w:spacing w:before="240"/>
    </w:pPr>
    <w:rPr>
      <w:rFonts w:ascii="Verdana" w:eastAsia="DejaVu Sans" w:hAnsi="Verdana"/>
      <w:b/>
      <w:sz w:val="18"/>
      <w:szCs w:val="20"/>
      <w:lang w:eastAsia="nl-NL"/>
    </w:rPr>
  </w:style>
  <w:style w:type="paragraph" w:customStyle="1" w:styleId="Subparagraaf">
    <w:name w:val="Subparagraaf"/>
    <w:basedOn w:val="Standaard"/>
    <w:next w:val="Standaard"/>
    <w:rsid w:val="00104355"/>
    <w:pPr>
      <w:numPr>
        <w:ilvl w:val="2"/>
        <w:numId w:val="7"/>
      </w:numPr>
      <w:tabs>
        <w:tab w:val="left" w:pos="227"/>
        <w:tab w:val="left" w:pos="454"/>
        <w:tab w:val="left" w:pos="680"/>
      </w:tabs>
      <w:autoSpaceDE w:val="0"/>
      <w:autoSpaceDN w:val="0"/>
      <w:adjustRightInd w:val="0"/>
      <w:spacing w:before="240"/>
    </w:pPr>
    <w:rPr>
      <w:rFonts w:ascii="Verdana" w:eastAsia="DejaVu Sans" w:hAnsi="Verdana"/>
      <w:i/>
      <w:sz w:val="18"/>
      <w:szCs w:val="20"/>
      <w:lang w:eastAsia="nl-NL"/>
    </w:rPr>
  </w:style>
  <w:style w:type="character" w:customStyle="1" w:styleId="GenummerdHoofdstukChar">
    <w:name w:val="GenummerdHoofdstuk Char"/>
    <w:link w:val="GenummerdHoofdstuk"/>
    <w:locked/>
    <w:rsid w:val="00104355"/>
    <w:rPr>
      <w:rFonts w:ascii="Verdana" w:eastAsia="DejaVu Sans" w:hAnsi="Verdana" w:cs="Times New Roman"/>
      <w:sz w:val="24"/>
      <w:szCs w:val="20"/>
      <w:lang w:eastAsia="nl-NL"/>
    </w:rPr>
  </w:style>
  <w:style w:type="character" w:customStyle="1" w:styleId="LijstalineaChar">
    <w:name w:val="Lijstalinea Char"/>
    <w:link w:val="Lijstalinea"/>
    <w:uiPriority w:val="34"/>
    <w:rsid w:val="00104355"/>
    <w:rPr>
      <w:rFonts w:ascii="Verdana" w:hAnsi="Verdana"/>
      <w:sz w:val="18"/>
    </w:rPr>
  </w:style>
  <w:style w:type="character" w:customStyle="1" w:styleId="INKStandaardChar">
    <w:name w:val="INK Standaard Char"/>
    <w:basedOn w:val="Standaardalinea-lettertype"/>
    <w:link w:val="INKStandaard"/>
    <w:locked/>
    <w:rsid w:val="00104355"/>
    <w:rPr>
      <w:rFonts w:ascii="Arial" w:eastAsia="Calibri" w:hAnsi="Arial" w:cs="BAFCC A+ Univers"/>
      <w:color w:val="000000"/>
      <w:spacing w:val="5"/>
      <w:sz w:val="19"/>
    </w:rPr>
  </w:style>
  <w:style w:type="paragraph" w:customStyle="1" w:styleId="INKStandaard">
    <w:name w:val="INK Standaard"/>
    <w:basedOn w:val="Standaard"/>
    <w:link w:val="INKStandaardChar"/>
    <w:qFormat/>
    <w:rsid w:val="00104355"/>
    <w:pPr>
      <w:autoSpaceDE w:val="0"/>
      <w:autoSpaceDN w:val="0"/>
      <w:adjustRightInd w:val="0"/>
    </w:pPr>
    <w:rPr>
      <w:rFonts w:cs="BAFCC A+ Univers"/>
      <w:color w:val="000000"/>
      <w:spacing w:val="5"/>
    </w:rPr>
  </w:style>
  <w:style w:type="character" w:customStyle="1" w:styleId="HeadingrijksstijlChar">
    <w:name w:val="Heading rijksstijl Char"/>
    <w:basedOn w:val="Standaardalinea-lettertype"/>
    <w:link w:val="Headingrijksstijl"/>
    <w:locked/>
    <w:rsid w:val="00104355"/>
    <w:rPr>
      <w:rFonts w:ascii="RijksoverheidSansHeading" w:eastAsiaTheme="majorEastAsia" w:hAnsi="RijksoverheidSansHeading" w:cstheme="majorBidi"/>
      <w:b/>
      <w:bCs/>
      <w:color w:val="01689B"/>
      <w:sz w:val="28"/>
      <w:szCs w:val="28"/>
    </w:rPr>
  </w:style>
  <w:style w:type="paragraph" w:customStyle="1" w:styleId="Headingrijksstijl">
    <w:name w:val="Heading rijksstijl"/>
    <w:link w:val="HeadingrijksstijlChar"/>
    <w:qFormat/>
    <w:rsid w:val="00104355"/>
    <w:pPr>
      <w:spacing w:after="0" w:line="240" w:lineRule="auto"/>
    </w:pPr>
    <w:rPr>
      <w:rFonts w:ascii="RijksoverheidSansHeading" w:eastAsiaTheme="majorEastAsia" w:hAnsi="RijksoverheidSansHeading" w:cstheme="majorBidi"/>
      <w:b/>
      <w:bCs/>
      <w:color w:val="01689B"/>
      <w:sz w:val="28"/>
      <w:szCs w:val="28"/>
    </w:rPr>
  </w:style>
  <w:style w:type="paragraph" w:styleId="Ballontekst">
    <w:name w:val="Balloon Text"/>
    <w:basedOn w:val="Standaard"/>
    <w:link w:val="BallontekstChar"/>
    <w:uiPriority w:val="99"/>
    <w:semiHidden/>
    <w:unhideWhenUsed/>
    <w:rsid w:val="00FA0733"/>
    <w:pPr>
      <w:spacing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FA0733"/>
    <w:rPr>
      <w:rFonts w:ascii="Segoe UI" w:eastAsia="Calibri" w:hAnsi="Segoe UI" w:cs="Segoe UI"/>
      <w:sz w:val="18"/>
      <w:szCs w:val="18"/>
    </w:rPr>
  </w:style>
  <w:style w:type="character" w:styleId="Verwijzingopmerking">
    <w:name w:val="annotation reference"/>
    <w:basedOn w:val="Standaardalinea-lettertype"/>
    <w:uiPriority w:val="99"/>
    <w:semiHidden/>
    <w:unhideWhenUsed/>
    <w:rsid w:val="00EF1768"/>
    <w:rPr>
      <w:sz w:val="16"/>
      <w:szCs w:val="16"/>
    </w:rPr>
  </w:style>
  <w:style w:type="paragraph" w:styleId="Tekstopmerking">
    <w:name w:val="annotation text"/>
    <w:basedOn w:val="Standaard"/>
    <w:link w:val="TekstopmerkingChar"/>
    <w:uiPriority w:val="99"/>
    <w:unhideWhenUsed/>
    <w:rsid w:val="00EF1768"/>
    <w:pPr>
      <w:spacing w:line="240" w:lineRule="auto"/>
    </w:pPr>
    <w:rPr>
      <w:sz w:val="20"/>
      <w:szCs w:val="20"/>
    </w:rPr>
  </w:style>
  <w:style w:type="character" w:customStyle="1" w:styleId="TekstopmerkingChar">
    <w:name w:val="Tekst opmerking Char"/>
    <w:basedOn w:val="Standaardalinea-lettertype"/>
    <w:link w:val="Tekstopmerking"/>
    <w:uiPriority w:val="99"/>
    <w:rsid w:val="00EF1768"/>
    <w:rPr>
      <w:rFonts w:ascii="Arial" w:eastAsia="Calibri" w:hAnsi="Arial" w:cs="Times New Roman"/>
      <w:sz w:val="20"/>
      <w:szCs w:val="20"/>
    </w:rPr>
  </w:style>
  <w:style w:type="paragraph" w:styleId="Onderwerpvanopmerking">
    <w:name w:val="annotation subject"/>
    <w:basedOn w:val="Tekstopmerking"/>
    <w:next w:val="Tekstopmerking"/>
    <w:link w:val="OnderwerpvanopmerkingChar"/>
    <w:uiPriority w:val="99"/>
    <w:semiHidden/>
    <w:unhideWhenUsed/>
    <w:rsid w:val="00EF1768"/>
    <w:rPr>
      <w:b/>
      <w:bCs/>
    </w:rPr>
  </w:style>
  <w:style w:type="character" w:customStyle="1" w:styleId="OnderwerpvanopmerkingChar">
    <w:name w:val="Onderwerp van opmerking Char"/>
    <w:basedOn w:val="TekstopmerkingChar"/>
    <w:link w:val="Onderwerpvanopmerking"/>
    <w:uiPriority w:val="99"/>
    <w:semiHidden/>
    <w:rsid w:val="00EF1768"/>
    <w:rPr>
      <w:rFonts w:ascii="Arial" w:eastAsia="Calibri" w:hAnsi="Arial" w:cs="Times New Roman"/>
      <w:b/>
      <w:bCs/>
      <w:sz w:val="20"/>
      <w:szCs w:val="20"/>
    </w:rPr>
  </w:style>
  <w:style w:type="character" w:customStyle="1" w:styleId="GeenafstandChar">
    <w:name w:val="Geen afstand Char"/>
    <w:basedOn w:val="Standaardalinea-lettertype"/>
    <w:link w:val="Geenafstand"/>
    <w:uiPriority w:val="1"/>
    <w:rsid w:val="00AC1091"/>
    <w:rPr>
      <w:rFonts w:ascii="Verdana" w:hAnsi="Verdana"/>
      <w:sz w:val="18"/>
    </w:rPr>
  </w:style>
  <w:style w:type="paragraph" w:styleId="Koptekst">
    <w:name w:val="header"/>
    <w:aliases w:val="--don't use"/>
    <w:basedOn w:val="Standaard"/>
    <w:link w:val="KoptekstChar"/>
    <w:uiPriority w:val="99"/>
    <w:unhideWhenUsed/>
    <w:rsid w:val="00BE26F5"/>
    <w:pPr>
      <w:tabs>
        <w:tab w:val="center" w:pos="4536"/>
        <w:tab w:val="right" w:pos="9072"/>
      </w:tabs>
      <w:spacing w:line="240" w:lineRule="auto"/>
    </w:pPr>
    <w:rPr>
      <w:rFonts w:asciiTheme="minorHAnsi" w:eastAsiaTheme="minorHAnsi" w:hAnsiTheme="minorHAnsi" w:cstheme="minorBidi"/>
      <w:sz w:val="22"/>
    </w:rPr>
  </w:style>
  <w:style w:type="character" w:customStyle="1" w:styleId="KoptekstChar">
    <w:name w:val="Koptekst Char"/>
    <w:aliases w:val="--don't use Char"/>
    <w:basedOn w:val="Standaardalinea-lettertype"/>
    <w:link w:val="Koptekst"/>
    <w:uiPriority w:val="99"/>
    <w:rsid w:val="00BE26F5"/>
  </w:style>
  <w:style w:type="paragraph" w:styleId="Voettekst">
    <w:name w:val="footer"/>
    <w:basedOn w:val="Standaard"/>
    <w:link w:val="VoettekstChar"/>
    <w:uiPriority w:val="99"/>
    <w:unhideWhenUsed/>
    <w:rsid w:val="00BE26F5"/>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BE26F5"/>
    <w:rPr>
      <w:rFonts w:ascii="Arial" w:eastAsia="Calibri" w:hAnsi="Arial" w:cs="Times New Roman"/>
      <w:sz w:val="19"/>
    </w:rPr>
  </w:style>
  <w:style w:type="table" w:styleId="Tabelraster">
    <w:name w:val="Table Grid"/>
    <w:basedOn w:val="Standaardtabel"/>
    <w:uiPriority w:val="39"/>
    <w:rsid w:val="00BE26F5"/>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kstvantijdelijkeaanduiding">
    <w:name w:val="Placeholder Text"/>
    <w:basedOn w:val="Standaardalinea-lettertype"/>
    <w:uiPriority w:val="99"/>
    <w:semiHidden/>
    <w:rsid w:val="00BE26F5"/>
  </w:style>
  <w:style w:type="character" w:styleId="Zwaar">
    <w:name w:val="Strong"/>
    <w:basedOn w:val="Standaardalinea-lettertype"/>
    <w:uiPriority w:val="22"/>
    <w:qFormat/>
    <w:rsid w:val="0000761F"/>
    <w:rPr>
      <w:b/>
      <w:bCs/>
    </w:rPr>
  </w:style>
  <w:style w:type="character" w:styleId="Nadruk">
    <w:name w:val="Emphasis"/>
    <w:basedOn w:val="Standaardalinea-lettertype"/>
    <w:uiPriority w:val="20"/>
    <w:qFormat/>
    <w:rsid w:val="00E23E6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6649998">
      <w:bodyDiv w:val="1"/>
      <w:marLeft w:val="0"/>
      <w:marRight w:val="0"/>
      <w:marTop w:val="0"/>
      <w:marBottom w:val="0"/>
      <w:divBdr>
        <w:top w:val="none" w:sz="0" w:space="0" w:color="auto"/>
        <w:left w:val="none" w:sz="0" w:space="0" w:color="auto"/>
        <w:bottom w:val="none" w:sz="0" w:space="0" w:color="auto"/>
        <w:right w:val="none" w:sz="0" w:space="0" w:color="auto"/>
      </w:divBdr>
    </w:div>
    <w:div w:id="1334068007">
      <w:bodyDiv w:val="1"/>
      <w:marLeft w:val="0"/>
      <w:marRight w:val="0"/>
      <w:marTop w:val="0"/>
      <w:marBottom w:val="0"/>
      <w:divBdr>
        <w:top w:val="none" w:sz="0" w:space="0" w:color="auto"/>
        <w:left w:val="none" w:sz="0" w:space="0" w:color="auto"/>
        <w:bottom w:val="none" w:sz="0" w:space="0" w:color="auto"/>
        <w:right w:val="none" w:sz="0" w:space="0" w:color="auto"/>
      </w:divBdr>
    </w:div>
    <w:div w:id="1816608510">
      <w:bodyDiv w:val="1"/>
      <w:marLeft w:val="0"/>
      <w:marRight w:val="0"/>
      <w:marTop w:val="0"/>
      <w:marBottom w:val="0"/>
      <w:divBdr>
        <w:top w:val="none" w:sz="0" w:space="0" w:color="auto"/>
        <w:left w:val="none" w:sz="0" w:space="0" w:color="auto"/>
        <w:bottom w:val="none" w:sz="0" w:space="0" w:color="auto"/>
        <w:right w:val="none" w:sz="0" w:space="0" w:color="auto"/>
      </w:divBdr>
      <w:divsChild>
        <w:div w:id="288584406">
          <w:marLeft w:val="0"/>
          <w:marRight w:val="0"/>
          <w:marTop w:val="0"/>
          <w:marBottom w:val="0"/>
          <w:divBdr>
            <w:top w:val="none" w:sz="0" w:space="0" w:color="auto"/>
            <w:left w:val="none" w:sz="0" w:space="0" w:color="auto"/>
            <w:bottom w:val="none" w:sz="0" w:space="0" w:color="auto"/>
            <w:right w:val="none" w:sz="0" w:space="0" w:color="auto"/>
          </w:divBdr>
        </w:div>
        <w:div w:id="765535359">
          <w:marLeft w:val="0"/>
          <w:marRight w:val="0"/>
          <w:marTop w:val="0"/>
          <w:marBottom w:val="225"/>
          <w:divBdr>
            <w:top w:val="none" w:sz="0" w:space="0" w:color="auto"/>
            <w:left w:val="none" w:sz="0" w:space="0" w:color="auto"/>
            <w:bottom w:val="none" w:sz="0" w:space="0" w:color="auto"/>
            <w:right w:val="none" w:sz="0" w:space="0" w:color="auto"/>
          </w:divBdr>
        </w:div>
        <w:div w:id="514003638">
          <w:marLeft w:val="0"/>
          <w:marRight w:val="0"/>
          <w:marTop w:val="0"/>
          <w:marBottom w:val="0"/>
          <w:divBdr>
            <w:top w:val="none" w:sz="0" w:space="0" w:color="auto"/>
            <w:left w:val="none" w:sz="0" w:space="0" w:color="auto"/>
            <w:bottom w:val="none" w:sz="0" w:space="0" w:color="auto"/>
            <w:right w:val="none" w:sz="0" w:space="0" w:color="auto"/>
          </w:divBdr>
          <w:divsChild>
            <w:div w:id="950631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8413129">
      <w:bodyDiv w:val="1"/>
      <w:marLeft w:val="0"/>
      <w:marRight w:val="0"/>
      <w:marTop w:val="0"/>
      <w:marBottom w:val="0"/>
      <w:divBdr>
        <w:top w:val="none" w:sz="0" w:space="0" w:color="auto"/>
        <w:left w:val="none" w:sz="0" w:space="0" w:color="auto"/>
        <w:bottom w:val="none" w:sz="0" w:space="0" w:color="auto"/>
        <w:right w:val="none" w:sz="0" w:space="0" w:color="auto"/>
      </w:divBdr>
    </w:div>
    <w:div w:id="21375240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nl.wikipedia.org/wiki/Licenti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nl.wikipedia.org/wiki/Content_(media)" TargetMode="External"/><Relationship Id="rId17" Type="http://schemas.openxmlformats.org/officeDocument/2006/relationships/theme" Target="theme/theme1.xml"/><Relationship Id="rId25" Type="http://schemas.microsoft.com/office/2016/09/relationships/commentsIds" Target="commentsIds.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nl.wikipedia.org/wiki/Portaal_(internet)" TargetMode="External"/><Relationship Id="rId24"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nl.wikipedia.org/wiki/Uitgever" TargetMode="External"/><Relationship Id="rId4" Type="http://schemas.openxmlformats.org/officeDocument/2006/relationships/settings" Target="settings.xml"/><Relationship Id="rId9" Type="http://schemas.openxmlformats.org/officeDocument/2006/relationships/hyperlink" Target="https://nl.wikipedia.org/wiki/Digitale_bron" TargetMode="External"/><Relationship Id="rId14" Type="http://schemas.openxmlformats.org/officeDocument/2006/relationships/header" Target="header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3B1E9F-1959-4C7F-AC12-A019F3E7E0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1726</Words>
  <Characters>9498</Characters>
  <Application>Microsoft Office Word</Application>
  <DocSecurity>0</DocSecurity>
  <Lines>79</Lines>
  <Paragraphs>22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Ministerie van Financien</Company>
  <LinksUpToDate>false</LinksUpToDate>
  <CharactersWithSpaces>11202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Martina M. Gasteovska</dc:creator>
  <cp:keywords/>
  <dc:description/>
  <cp:lastModifiedBy>Edwin E. Develing</cp:lastModifiedBy>
  <cp:revision>2</cp:revision>
  <dcterms:created xsi:type="dcterms:W3CDTF">2022-09-28T06:50:00Z</dcterms:created>
  <dcterms:modified xsi:type="dcterms:W3CDTF">2022-09-28T06:50:00Z</dcterms:modified>
</cp:coreProperties>
</file>